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54A51" w14:textId="11D8D18A" w:rsidR="00C93466" w:rsidRPr="00EF0A48" w:rsidRDefault="00E7435D" w:rsidP="00C93466">
      <w:pPr>
        <w:pStyle w:val="Textkrper"/>
        <w:spacing w:line="276" w:lineRule="auto"/>
        <w:ind w:right="-10"/>
        <w:rPr>
          <w:rFonts w:ascii="Arial" w:hAnsi="Arial" w:cs="Arial"/>
          <w:color w:val="00B2AA" w:themeColor="accent1"/>
          <w:lang w:val="en-US"/>
        </w:rPr>
      </w:pPr>
      <w:bookmarkStart w:id="0" w:name="_Hlk72412376"/>
      <w:r w:rsidRPr="00EF0A48">
        <w:rPr>
          <w:rFonts w:asciiTheme="majorHAnsi" w:eastAsiaTheme="majorEastAsia" w:hAnsiTheme="majorHAnsi" w:cstheme="majorBidi"/>
          <w:bCs/>
          <w:color w:val="00B2AA" w:themeColor="accent1"/>
          <w:kern w:val="28"/>
          <w:sz w:val="40"/>
          <w:szCs w:val="42"/>
          <w:lang w:val="en-US"/>
        </w:rPr>
        <w:t>Blocchi di testo</w:t>
      </w:r>
      <w:r w:rsidR="00C93466">
        <w:rPr>
          <w:rFonts w:asciiTheme="majorHAnsi" w:eastAsiaTheme="majorEastAsia" w:hAnsiTheme="majorHAnsi" w:cstheme="majorBidi"/>
          <w:bCs/>
          <w:color w:val="00B2AA" w:themeColor="accent1"/>
          <w:kern w:val="28"/>
          <w:sz w:val="40"/>
          <w:szCs w:val="42"/>
          <w:lang w:val="en-GB" w:eastAsia="en-US"/>
        </w:rPr>
        <w:br/>
      </w:r>
      <w:bookmarkEnd w:id="0"/>
    </w:p>
    <w:p w14:paraId="6E24F58D" w14:textId="0CF1AB7B" w:rsidR="00DF431B" w:rsidRPr="00EF0A48" w:rsidRDefault="00E7435D" w:rsidP="00DF431B">
      <w:pPr>
        <w:pStyle w:val="Textkrper"/>
        <w:spacing w:line="276" w:lineRule="auto"/>
        <w:ind w:right="-10"/>
        <w:rPr>
          <w:rFonts w:ascii="Arial" w:hAnsi="Arial" w:cs="Arial"/>
          <w:lang w:val="en-US"/>
        </w:rPr>
      </w:pPr>
      <w:r w:rsidRPr="00EF0A48">
        <w:rPr>
          <w:rFonts w:ascii="Arial" w:hAnsi="Arial" w:cs="Arial"/>
          <w:color w:val="00B2AA" w:themeColor="accent1"/>
          <w:lang w:val="en-US"/>
        </w:rPr>
        <w:t>Versione concisa</w:t>
      </w:r>
      <w:r w:rsidRPr="00EF0A48">
        <w:rPr>
          <w:rFonts w:ascii="Arial" w:hAnsi="Arial" w:cs="Arial"/>
          <w:color w:val="00B2AA" w:themeColor="accent1"/>
          <w:lang w:val="en-US"/>
        </w:rPr>
        <w:br/>
      </w:r>
    </w:p>
    <w:p w14:paraId="2F634959" w14:textId="77777777" w:rsidR="00EC4CE1" w:rsidRPr="00EF0A48" w:rsidRDefault="00EC4CE1" w:rsidP="00EC4CE1">
      <w:pPr>
        <w:pStyle w:val="Textkrper"/>
        <w:spacing w:line="276" w:lineRule="auto"/>
        <w:ind w:right="-10"/>
        <w:rPr>
          <w:rFonts w:ascii="Arial" w:hAnsi="Arial" w:cs="Arial"/>
          <w:lang w:val="en-US"/>
        </w:rPr>
      </w:pPr>
      <w:r w:rsidRPr="00EC4CE1">
        <w:rPr>
          <w:rFonts w:ascii="Arial" w:hAnsi="Arial" w:cs="Arial"/>
          <w:lang w:val="it-CH"/>
        </w:rPr>
        <w:t>((Headline))</w:t>
      </w:r>
    </w:p>
    <w:p w14:paraId="0F01A8E2" w14:textId="77777777" w:rsidR="00EC4CE1" w:rsidRPr="00EF0A48" w:rsidRDefault="00EC4CE1" w:rsidP="00EC4CE1">
      <w:pPr>
        <w:pStyle w:val="Textkrper"/>
        <w:spacing w:line="276" w:lineRule="auto"/>
        <w:ind w:right="-10"/>
        <w:rPr>
          <w:rFonts w:ascii="Arial" w:hAnsi="Arial" w:cs="Arial"/>
          <w:b/>
          <w:bCs/>
          <w:lang w:val="fr-CH"/>
        </w:rPr>
      </w:pPr>
      <w:r w:rsidRPr="00EC4CE1">
        <w:rPr>
          <w:rFonts w:ascii="Arial" w:hAnsi="Arial" w:cs="Arial"/>
          <w:b/>
          <w:lang w:val="it-CH"/>
        </w:rPr>
        <w:t>Le cadute in casa non riguardano solo gli anziani</w:t>
      </w:r>
    </w:p>
    <w:p w14:paraId="4DB891DC" w14:textId="77777777" w:rsidR="00EC4CE1" w:rsidRPr="00EF0A48" w:rsidRDefault="00EC4CE1" w:rsidP="00EC4CE1">
      <w:pPr>
        <w:pStyle w:val="Textkrper"/>
        <w:spacing w:line="276" w:lineRule="auto"/>
        <w:ind w:right="-10"/>
        <w:rPr>
          <w:rFonts w:ascii="Arial" w:hAnsi="Arial" w:cs="Arial"/>
          <w:lang w:val="fr-CH"/>
        </w:rPr>
      </w:pPr>
    </w:p>
    <w:p w14:paraId="440B969B" w14:textId="77777777" w:rsidR="00EC4CE1" w:rsidRPr="00EF0A48" w:rsidRDefault="00EC4CE1" w:rsidP="00EC4CE1">
      <w:pPr>
        <w:pStyle w:val="Textkrper"/>
        <w:spacing w:line="276" w:lineRule="auto"/>
        <w:ind w:right="-10"/>
        <w:rPr>
          <w:rFonts w:ascii="Arial" w:hAnsi="Arial" w:cs="Arial"/>
          <w:lang w:val="en-US"/>
        </w:rPr>
      </w:pPr>
      <w:r w:rsidRPr="00EC4CE1">
        <w:rPr>
          <w:rFonts w:ascii="Arial" w:hAnsi="Arial" w:cs="Arial"/>
          <w:lang w:val="it-CH"/>
        </w:rPr>
        <w:t>((Lead))</w:t>
      </w:r>
    </w:p>
    <w:p w14:paraId="0B9D9586" w14:textId="77777777" w:rsidR="00EC4CE1" w:rsidRPr="00EF0A48" w:rsidRDefault="00EC4CE1" w:rsidP="00EC4CE1">
      <w:pPr>
        <w:pStyle w:val="Textkrper"/>
        <w:spacing w:line="276" w:lineRule="auto"/>
        <w:ind w:right="-10"/>
        <w:rPr>
          <w:rFonts w:ascii="Arial" w:hAnsi="Arial" w:cs="Arial"/>
          <w:lang w:val="it-CH"/>
        </w:rPr>
      </w:pPr>
      <w:r w:rsidRPr="00EC4CE1">
        <w:rPr>
          <w:rFonts w:ascii="Arial" w:hAnsi="Arial" w:cs="Arial"/>
          <w:lang w:val="it-CH"/>
        </w:rPr>
        <w:t>Ogni anno in Svizzera 125 000 persone si infortunano in Svizzera a seguito di una caduta. Oltre a molta sofferenza, ne conseguono costi nell’ordine di miliardi. Con poche semplici misure è però possibile ridurre drasticamente i rischi.</w:t>
      </w:r>
    </w:p>
    <w:p w14:paraId="377DE7A8" w14:textId="77777777" w:rsidR="00EC4CE1" w:rsidRPr="00EF0A48" w:rsidRDefault="00EC4CE1" w:rsidP="00EC4CE1">
      <w:pPr>
        <w:pStyle w:val="Textkrper"/>
        <w:spacing w:line="276" w:lineRule="auto"/>
        <w:ind w:right="-10"/>
        <w:rPr>
          <w:rFonts w:ascii="Arial" w:hAnsi="Arial" w:cs="Arial"/>
          <w:lang w:val="it-CH"/>
        </w:rPr>
      </w:pPr>
    </w:p>
    <w:p w14:paraId="742CF7C9" w14:textId="77777777" w:rsidR="00EC4CE1" w:rsidRPr="00EF0A48" w:rsidRDefault="00EC4CE1" w:rsidP="00EC4CE1">
      <w:pPr>
        <w:pStyle w:val="Textkrper"/>
        <w:spacing w:line="276" w:lineRule="auto"/>
        <w:ind w:right="-10"/>
        <w:rPr>
          <w:rFonts w:ascii="Arial" w:hAnsi="Arial" w:cs="Arial"/>
          <w:lang w:val="fr-CH"/>
        </w:rPr>
      </w:pPr>
      <w:r w:rsidRPr="00EC4CE1">
        <w:rPr>
          <w:rFonts w:ascii="Arial" w:hAnsi="Arial" w:cs="Arial"/>
          <w:lang w:val="it-CH"/>
        </w:rPr>
        <w:t>((Copy))</w:t>
      </w:r>
    </w:p>
    <w:p w14:paraId="7C2ADF77" w14:textId="02FB0F87" w:rsidR="00EC4CE1" w:rsidRPr="00EF0A48" w:rsidRDefault="00EC4CE1" w:rsidP="00EC4CE1">
      <w:pPr>
        <w:pStyle w:val="Textkrper"/>
        <w:spacing w:line="276" w:lineRule="auto"/>
        <w:ind w:right="-10"/>
        <w:rPr>
          <w:rFonts w:ascii="Arial" w:hAnsi="Arial" w:cs="Arial"/>
          <w:lang w:val="fr-CH"/>
        </w:rPr>
      </w:pPr>
      <w:r w:rsidRPr="00EC4CE1">
        <w:rPr>
          <w:rFonts w:ascii="Arial" w:hAnsi="Arial" w:cs="Arial"/>
          <w:lang w:val="it-CH"/>
        </w:rPr>
        <w:t>Delle 1</w:t>
      </w:r>
      <w:r w:rsidR="00EF0A48">
        <w:rPr>
          <w:rFonts w:ascii="Arial" w:hAnsi="Arial" w:cs="Arial"/>
          <w:lang w:val="it-CH"/>
        </w:rPr>
        <w:t>3</w:t>
      </w:r>
      <w:r w:rsidRPr="00EC4CE1">
        <w:rPr>
          <w:rFonts w:ascii="Arial" w:hAnsi="Arial" w:cs="Arial"/>
          <w:lang w:val="it-CH"/>
        </w:rPr>
        <w:t> 500 persone che ogni anno si feriscono gravemente cadendo, circa la metà è in età lavorativa. In totale 1700 persone muoiono ogni anno per le conseguenze di una caduta, di cui 8</w:t>
      </w:r>
      <w:r w:rsidR="00EF0A48">
        <w:rPr>
          <w:rFonts w:ascii="Arial" w:hAnsi="Arial" w:cs="Arial"/>
          <w:lang w:val="it-CH"/>
        </w:rPr>
        <w:t>0</w:t>
      </w:r>
      <w:r w:rsidRPr="00EC4CE1">
        <w:rPr>
          <w:rFonts w:ascii="Arial" w:hAnsi="Arial" w:cs="Arial"/>
          <w:lang w:val="it-CH"/>
        </w:rPr>
        <w:t xml:space="preserve"> d’età compresa tra i 17 e i 64 anni. A titolo di confronto ricordiamo che nella circolazione stradale ne muoiono 200 e nello sport 1</w:t>
      </w:r>
      <w:r w:rsidR="00EF0A48">
        <w:rPr>
          <w:rFonts w:ascii="Arial" w:hAnsi="Arial" w:cs="Arial"/>
          <w:lang w:val="it-CH"/>
        </w:rPr>
        <w:t>5</w:t>
      </w:r>
      <w:r w:rsidRPr="00EC4CE1">
        <w:rPr>
          <w:rFonts w:ascii="Arial" w:hAnsi="Arial" w:cs="Arial"/>
          <w:lang w:val="it-CH"/>
        </w:rPr>
        <w:t>0.</w:t>
      </w:r>
    </w:p>
    <w:p w14:paraId="13CBC567" w14:textId="77777777" w:rsidR="00EC4CE1" w:rsidRPr="00EF0A48" w:rsidRDefault="00EC4CE1" w:rsidP="00EC4CE1">
      <w:pPr>
        <w:pStyle w:val="Textkrper"/>
        <w:spacing w:line="276" w:lineRule="auto"/>
        <w:ind w:right="-10"/>
        <w:rPr>
          <w:rFonts w:ascii="Arial" w:hAnsi="Arial" w:cs="Arial"/>
          <w:lang w:val="fr-CH"/>
        </w:rPr>
      </w:pPr>
    </w:p>
    <w:p w14:paraId="0B60CCEC" w14:textId="77777777" w:rsidR="00EC4CE1" w:rsidRPr="00EF0A48" w:rsidRDefault="00EC4CE1" w:rsidP="00EC4CE1">
      <w:pPr>
        <w:pStyle w:val="Textkrper"/>
        <w:spacing w:line="276" w:lineRule="auto"/>
        <w:ind w:right="-10"/>
        <w:rPr>
          <w:rFonts w:ascii="Arial" w:hAnsi="Arial" w:cs="Arial"/>
          <w:lang w:val="fr-CH"/>
        </w:rPr>
      </w:pPr>
      <w:r w:rsidRPr="00EC4CE1">
        <w:rPr>
          <w:rFonts w:ascii="Arial" w:hAnsi="Arial" w:cs="Arial"/>
          <w:lang w:val="it-CH"/>
        </w:rPr>
        <w:t>((Subheadline))</w:t>
      </w:r>
    </w:p>
    <w:p w14:paraId="1BA23EAC" w14:textId="77777777" w:rsidR="00EC4CE1" w:rsidRPr="00EF0A48" w:rsidRDefault="00EC4CE1" w:rsidP="00EC4CE1">
      <w:pPr>
        <w:pStyle w:val="Textkrper"/>
        <w:spacing w:line="276" w:lineRule="auto"/>
        <w:ind w:right="-10"/>
        <w:rPr>
          <w:rFonts w:ascii="Arial" w:hAnsi="Arial" w:cs="Arial"/>
          <w:b/>
          <w:bCs/>
          <w:lang w:val="fr-CH"/>
        </w:rPr>
      </w:pPr>
      <w:r w:rsidRPr="00EC4CE1">
        <w:rPr>
          <w:rFonts w:ascii="Arial" w:hAnsi="Arial" w:cs="Arial"/>
          <w:b/>
          <w:lang w:val="it-CH"/>
        </w:rPr>
        <w:t>I consigli degli esperti per una maggiore sicurezza</w:t>
      </w:r>
    </w:p>
    <w:p w14:paraId="3A4B0428" w14:textId="77777777" w:rsidR="00EC4CE1" w:rsidRPr="00EF0A48" w:rsidRDefault="00EC4CE1" w:rsidP="00EC4CE1">
      <w:pPr>
        <w:pStyle w:val="Textkrper"/>
        <w:spacing w:line="276" w:lineRule="auto"/>
        <w:ind w:right="-10"/>
        <w:rPr>
          <w:rFonts w:ascii="Arial" w:hAnsi="Arial" w:cs="Arial"/>
          <w:lang w:val="fr-CH"/>
        </w:rPr>
      </w:pPr>
      <w:r w:rsidRPr="00EC4CE1">
        <w:rPr>
          <w:rFonts w:ascii="Arial" w:hAnsi="Arial" w:cs="Arial"/>
          <w:lang w:val="it-CH"/>
        </w:rPr>
        <w:t>((Copy))</w:t>
      </w:r>
    </w:p>
    <w:p w14:paraId="6AEB4ACB" w14:textId="77777777" w:rsidR="00EC4CE1" w:rsidRPr="00EF0A48" w:rsidRDefault="00EC4CE1" w:rsidP="00EC4CE1">
      <w:pPr>
        <w:pStyle w:val="Textkrper"/>
        <w:spacing w:line="276" w:lineRule="auto"/>
        <w:ind w:right="-10"/>
        <w:rPr>
          <w:rFonts w:ascii="Arial" w:hAnsi="Arial" w:cs="Arial"/>
          <w:lang w:val="fr-CH"/>
        </w:rPr>
      </w:pPr>
      <w:r w:rsidRPr="00EC4CE1">
        <w:rPr>
          <w:rFonts w:ascii="Arial" w:hAnsi="Arial" w:cs="Arial"/>
          <w:lang w:val="it-CH"/>
        </w:rPr>
        <w:t>Gli esperti in prevenzione dell’UPI, l’Ufficio prevenzione infortuni (UPI), studiano da tempo i pericoli che si celano in casa. Ecco i cinque consigli più importanti per prevenire efficacemente le cadute:</w:t>
      </w:r>
    </w:p>
    <w:p w14:paraId="5FA14CE6" w14:textId="77777777" w:rsidR="00EC4CE1" w:rsidRPr="00EF0A48" w:rsidRDefault="00EC4CE1" w:rsidP="00EC4CE1">
      <w:pPr>
        <w:pStyle w:val="Textkrper"/>
        <w:spacing w:line="276" w:lineRule="auto"/>
        <w:ind w:right="-10"/>
        <w:rPr>
          <w:rFonts w:ascii="Arial" w:hAnsi="Arial" w:cs="Arial"/>
          <w:lang w:val="fr-CH"/>
        </w:rPr>
      </w:pPr>
    </w:p>
    <w:p w14:paraId="4A0FF6D6" w14:textId="77777777" w:rsidR="00EC4CE1" w:rsidRPr="00EF0A48" w:rsidRDefault="00EC4CE1" w:rsidP="00EC4CE1">
      <w:pPr>
        <w:pStyle w:val="Textkrper"/>
        <w:numPr>
          <w:ilvl w:val="0"/>
          <w:numId w:val="29"/>
        </w:numPr>
        <w:spacing w:line="276" w:lineRule="auto"/>
        <w:ind w:right="-10"/>
        <w:rPr>
          <w:rFonts w:ascii="Arial" w:hAnsi="Arial" w:cs="Arial"/>
          <w:lang w:val="fr-CH"/>
        </w:rPr>
      </w:pPr>
      <w:r w:rsidRPr="00EC4CE1">
        <w:rPr>
          <w:rFonts w:ascii="Arial" w:hAnsi="Arial" w:cs="Arial"/>
          <w:lang w:val="it-CH"/>
        </w:rPr>
        <w:t>Eliminare gli ostacoli quali cavi, pile di giornali vecchi, giocattoli.</w:t>
      </w:r>
    </w:p>
    <w:p w14:paraId="617D3D11" w14:textId="77777777" w:rsidR="00EC4CE1" w:rsidRPr="00EC4CE1" w:rsidRDefault="00EC4CE1" w:rsidP="00EC4CE1">
      <w:pPr>
        <w:pStyle w:val="Textkrper"/>
        <w:numPr>
          <w:ilvl w:val="0"/>
          <w:numId w:val="29"/>
        </w:numPr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Garantire una buona illuminazione.</w:t>
      </w:r>
    </w:p>
    <w:p w14:paraId="1C9CA067" w14:textId="77777777" w:rsidR="00EC4CE1" w:rsidRPr="00EF0A48" w:rsidRDefault="00EC4CE1" w:rsidP="00EC4CE1">
      <w:pPr>
        <w:pStyle w:val="Textkrper"/>
        <w:numPr>
          <w:ilvl w:val="0"/>
          <w:numId w:val="29"/>
        </w:numPr>
        <w:spacing w:line="276" w:lineRule="auto"/>
        <w:ind w:right="-10"/>
        <w:rPr>
          <w:rFonts w:ascii="Arial" w:hAnsi="Arial" w:cs="Arial"/>
          <w:lang w:val="fr-CH"/>
        </w:rPr>
      </w:pPr>
      <w:r w:rsidRPr="00EC4CE1">
        <w:rPr>
          <w:rFonts w:ascii="Arial" w:hAnsi="Arial" w:cs="Arial"/>
          <w:lang w:val="it-CH"/>
        </w:rPr>
        <w:t>Non usare le scale come deposito e usare il corrimano</w:t>
      </w:r>
    </w:p>
    <w:p w14:paraId="3FC2401F" w14:textId="77777777" w:rsidR="00EC4CE1" w:rsidRPr="00EF0A48" w:rsidRDefault="00EC4CE1" w:rsidP="00EC4CE1">
      <w:pPr>
        <w:pStyle w:val="Textkrper"/>
        <w:numPr>
          <w:ilvl w:val="0"/>
          <w:numId w:val="29"/>
        </w:numPr>
        <w:spacing w:line="276" w:lineRule="auto"/>
        <w:ind w:right="-10"/>
        <w:rPr>
          <w:rFonts w:ascii="Arial" w:hAnsi="Arial" w:cs="Arial"/>
          <w:lang w:val="fr-CH"/>
        </w:rPr>
      </w:pPr>
      <w:r w:rsidRPr="00EC4CE1">
        <w:rPr>
          <w:rFonts w:ascii="Arial" w:hAnsi="Arial" w:cs="Arial"/>
          <w:lang w:val="it-CH"/>
        </w:rPr>
        <w:t>Applicare strisce antiscivolo in particolare nella vasca da bagno, nella doccia e sui gradini.</w:t>
      </w:r>
    </w:p>
    <w:p w14:paraId="1A22C1A7" w14:textId="77777777" w:rsidR="00EC4CE1" w:rsidRPr="00EC4CE1" w:rsidRDefault="00EC4CE1" w:rsidP="00EC4CE1">
      <w:pPr>
        <w:pStyle w:val="Textkrper"/>
        <w:numPr>
          <w:ilvl w:val="0"/>
          <w:numId w:val="29"/>
        </w:numPr>
        <w:spacing w:line="276" w:lineRule="auto"/>
        <w:ind w:right="-10"/>
        <w:rPr>
          <w:rFonts w:ascii="Arial" w:hAnsi="Arial" w:cs="Arial"/>
        </w:rPr>
      </w:pPr>
      <w:r w:rsidRPr="00EC4CE1">
        <w:rPr>
          <w:rFonts w:ascii="Arial" w:hAnsi="Arial" w:cs="Arial"/>
          <w:lang w:val="it-CH"/>
        </w:rPr>
        <w:t>Applicare un dispositivo antiscivolo sotto i tappeti.</w:t>
      </w:r>
    </w:p>
    <w:p w14:paraId="426BD5B8" w14:textId="77777777" w:rsidR="00EC4CE1" w:rsidRPr="00EC4CE1" w:rsidRDefault="00EC4CE1" w:rsidP="00EC4CE1">
      <w:pPr>
        <w:pStyle w:val="Textkrper"/>
        <w:spacing w:line="276" w:lineRule="auto"/>
        <w:ind w:right="-10"/>
        <w:rPr>
          <w:rFonts w:ascii="Arial" w:hAnsi="Arial" w:cs="Arial"/>
        </w:rPr>
      </w:pPr>
    </w:p>
    <w:p w14:paraId="009D55CE" w14:textId="6F9F5E0F" w:rsidR="00EC4CE1" w:rsidRPr="00EF0A48" w:rsidRDefault="00EC4CE1" w:rsidP="00DF431B">
      <w:pPr>
        <w:pStyle w:val="Textkrper"/>
        <w:spacing w:line="276" w:lineRule="auto"/>
        <w:ind w:right="-10"/>
        <w:rPr>
          <w:rFonts w:ascii="Arial" w:hAnsi="Arial" w:cs="Arial"/>
          <w:lang w:val="en-US"/>
        </w:rPr>
      </w:pPr>
      <w:r w:rsidRPr="00EC4CE1">
        <w:rPr>
          <w:rFonts w:ascii="Arial" w:hAnsi="Arial" w:cs="Arial"/>
          <w:lang w:val="it-CH"/>
        </w:rPr>
        <w:t>Anche allenare regolarmente la forza delle gambe e l’equilibrio riduce il rischio di cadute. Tre sessioni di 30 minuti di movimento intenso a settimana sono ottimali.</w:t>
      </w:r>
    </w:p>
    <w:p w14:paraId="2FA0F9B9" w14:textId="41F7F21D" w:rsidR="00F04C38" w:rsidRPr="00EC4CE1" w:rsidRDefault="00F04C38" w:rsidP="00EC4CE1"/>
    <w:sectPr w:rsidR="00F04C38" w:rsidRPr="00EC4CE1" w:rsidSect="00EC1B7D">
      <w:headerReference w:type="default" r:id="rId13"/>
      <w:footerReference w:type="default" r:id="rId14"/>
      <w:pgSz w:w="11906" w:h="16838"/>
      <w:pgMar w:top="3062" w:right="1304" w:bottom="1134" w:left="1304" w:header="873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36">
      <wne:acd wne:acdName="acd5"/>
    </wne:keymap>
    <wne:keymap wne:kcmPrimary="0337">
      <wne:acd wne:acdName="acd6"/>
    </wne:keymap>
    <wne:keymap wne:kcmPrimary="0338">
      <wne:acd wne:acdName="acd7"/>
    </wne:keymap>
    <wne:keymap wne:kcmPrimary="0339">
      <wne:acd wne:acdName="acd8"/>
    </wne:keymap>
    <wne:keymap wne:kcmPrimary="0354">
      <wne:acd wne:acdName="acd10"/>
    </wne:keymap>
    <wne:keymap wne:kcmPrimary="03BF">
      <wne:acd wne:acdName="acd9"/>
    </wne:keymap>
    <wne:keymap wne:kcmPrimary="0731">
      <wne:acd wne:acdName="acd11"/>
    </wne:keymap>
    <wne:keymap wne:kcmPrimary="0732">
      <wne:acd wne:acdName="acd12"/>
    </wne:keymap>
    <wne:keymap wne:kcmPrimary="0733">
      <wne:acd wne:acdName="acd13"/>
    </wne:keymap>
    <wne:keymap wne:kcmPrimary="0734">
      <wne:acd wne:acdName="acd1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</wne:acdManifest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QA" wne:acdName="acd3" wne:fciIndexBasedOn="0065"/>
    <wne:acd wne:argValue="AQAAAAUA" wne:acdName="acd4" wne:fciIndexBasedOn="0065"/>
    <wne:acd wne:argValue="AQAAAAYA" wne:acdName="acd5" wne:fciIndexBasedOn="0065"/>
    <wne:acd wne:argValue="AQAAAAcA" wne:acdName="acd6" wne:fciIndexBasedOn="0065"/>
    <wne:acd wne:argValue="AQAAAAgA" wne:acdName="acd7" wne:fciIndexBasedOn="0065"/>
    <wne:acd wne:argValue="AQAAAAkA" wne:acdName="acd8" wne:fciIndexBasedOn="0065"/>
    <wne:acd wne:argValue="AQAAAAAA" wne:acdName="acd9" wne:fciIndexBasedOn="0065"/>
    <wne:acd wne:argValue="AgBUAHIAYQBrAHQAYQBuAGQAdQBtAC0AVABpAHQAZQBsAA==" wne:acdName="acd10" wne:fciIndexBasedOn="0065"/>
    <wne:acd wne:argValue="AgDcAGIAZQByAHMAYwBoAHIAaQBmAHQAIAAxACAAbgB1AG0AbQBlAHIAaQBlAHIAdAA=" wne:acdName="acd11" wne:fciIndexBasedOn="0065"/>
    <wne:acd wne:argValue="AgDcAGIAZQByAHMAYwBoAHIAaQBmAHQAIAAyACAAbgB1AG0AbQBlAHIAaQBlAHIAdAA=" wne:acdName="acd12" wne:fciIndexBasedOn="0065"/>
    <wne:acd wne:argValue="AgDcAGIAZQByAHMAYwBoAHIAaQBmAHQAIAAzACAAbgB1AG0AbQBlAHIAaQBlAHIAdAA=" wne:acdName="acd13" wne:fciIndexBasedOn="0065"/>
    <wne:acd wne:argValue="AgDcAGIAZQByAHMAYwBoAHIAaQBmAHQAIAA0ACAAbgB1AG0AbQBlAHIAaQBlAHIAdAA=" wne:acdName="acd14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352C3" w14:textId="77777777" w:rsidR="00EC1B7D" w:rsidRDefault="00EC1B7D" w:rsidP="00F91D37">
      <w:pPr>
        <w:spacing w:line="240" w:lineRule="auto"/>
      </w:pPr>
      <w:r>
        <w:separator/>
      </w:r>
    </w:p>
  </w:endnote>
  <w:endnote w:type="continuationSeparator" w:id="0">
    <w:p w14:paraId="06D68026" w14:textId="77777777" w:rsidR="00EC1B7D" w:rsidRDefault="00EC1B7D" w:rsidP="00F91D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FU Suisse">
    <w:altName w:val="Arial"/>
    <w:panose1 w:val="020B0504000000000000"/>
    <w:charset w:val="00"/>
    <w:family w:val="swiss"/>
    <w:pitch w:val="variable"/>
    <w:sig w:usb0="A000227F" w:usb1="D000203B" w:usb2="00000008" w:usb3="00000000" w:csb0="000000D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LT Com 55 Roman">
    <w:altName w:val="Arial"/>
    <w:charset w:val="00"/>
    <w:family w:val="swiss"/>
    <w:pitch w:val="variable"/>
    <w:sig w:usb0="8000008F" w:usb1="10002042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FU Suisse Medium">
    <w:panose1 w:val="020B0604000000000000"/>
    <w:charset w:val="00"/>
    <w:family w:val="swiss"/>
    <w:pitch w:val="variable"/>
    <w:sig w:usb0="A000227F" w:usb1="D000203B" w:usb2="00000008" w:usb3="00000000" w:csb0="000000D7" w:csb1="00000000"/>
  </w:font>
  <w:font w:name="MinionPro-Regular">
    <w:altName w:val="Cambria Math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9DAEC" w14:textId="3C1E572C" w:rsidR="007C7500" w:rsidRPr="00EC0BA4" w:rsidRDefault="00F534F3" w:rsidP="00A05766">
    <w:pPr>
      <w:pStyle w:val="Fuzeile"/>
      <w:rPr>
        <w:sz w:val="12"/>
      </w:rPr>
    </w:pPr>
    <w:r>
      <w:rPr>
        <w:sz w:val="12"/>
      </w:rPr>
      <w:t>Seite</w:t>
    </w:r>
    <w:r w:rsidR="00233E89" w:rsidRPr="00EC0BA4">
      <w:rPr>
        <w:sz w:val="12"/>
      </w:rPr>
      <w:t xml:space="preserve"> </w:t>
    </w:r>
    <w:r w:rsidR="00233E89" w:rsidRPr="00EC0BA4">
      <w:rPr>
        <w:sz w:val="12"/>
      </w:rPr>
      <w:fldChar w:fldCharType="begin"/>
    </w:r>
    <w:r w:rsidR="00233E89" w:rsidRPr="00EC0BA4">
      <w:rPr>
        <w:sz w:val="12"/>
      </w:rPr>
      <w:instrText>PAGE   \* MERGEFORMAT</w:instrText>
    </w:r>
    <w:r w:rsidR="00233E89" w:rsidRPr="00EC0BA4">
      <w:rPr>
        <w:sz w:val="12"/>
      </w:rPr>
      <w:fldChar w:fldCharType="separate"/>
    </w:r>
    <w:r w:rsidR="00982FA6">
      <w:rPr>
        <w:sz w:val="12"/>
      </w:rPr>
      <w:t>1</w:t>
    </w:r>
    <w:r w:rsidR="00233E89" w:rsidRPr="00EC0BA4">
      <w:rPr>
        <w:sz w:val="12"/>
      </w:rPr>
      <w:fldChar w:fldCharType="end"/>
    </w:r>
    <w:r w:rsidR="00233E89" w:rsidRPr="00EC0BA4">
      <w:rPr>
        <w:sz w:val="12"/>
      </w:rPr>
      <w:t xml:space="preserve"> </w:t>
    </w:r>
    <w:r>
      <w:rPr>
        <w:sz w:val="12"/>
      </w:rPr>
      <w:t>von</w:t>
    </w:r>
    <w:r w:rsidR="00233E89" w:rsidRPr="00EC0BA4">
      <w:rPr>
        <w:sz w:val="12"/>
      </w:rPr>
      <w:t xml:space="preserve"> </w:t>
    </w:r>
    <w:r w:rsidR="00185F8E" w:rsidRPr="00EC0BA4">
      <w:rPr>
        <w:sz w:val="12"/>
      </w:rPr>
      <w:fldChar w:fldCharType="begin"/>
    </w:r>
    <w:r w:rsidR="00185F8E" w:rsidRPr="00EC0BA4">
      <w:rPr>
        <w:sz w:val="12"/>
      </w:rPr>
      <w:instrText xml:space="preserve"> SECTIONPAGES   \* MERGEFORMAT </w:instrText>
    </w:r>
    <w:r w:rsidR="00185F8E" w:rsidRPr="00EC0BA4">
      <w:rPr>
        <w:sz w:val="12"/>
      </w:rPr>
      <w:fldChar w:fldCharType="separate"/>
    </w:r>
    <w:r w:rsidR="00EF0A48">
      <w:rPr>
        <w:sz w:val="12"/>
      </w:rPr>
      <w:t>1</w:t>
    </w:r>
    <w:r w:rsidR="00185F8E" w:rsidRPr="00EC0BA4">
      <w:rPr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CE455" w14:textId="77777777" w:rsidR="00EC1B7D" w:rsidRDefault="00EC1B7D" w:rsidP="000F1B04">
      <w:pPr>
        <w:pStyle w:val="Fussnotentrennlinie"/>
      </w:pPr>
    </w:p>
  </w:footnote>
  <w:footnote w:type="continuationSeparator" w:id="0">
    <w:p w14:paraId="0328A423" w14:textId="77777777" w:rsidR="00EC1B7D" w:rsidRDefault="00EC1B7D" w:rsidP="00F91D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A8C20" w14:textId="77777777" w:rsidR="007C7500" w:rsidRPr="00DC28C5" w:rsidRDefault="007C7500" w:rsidP="00523AB2">
    <w:pPr>
      <w:pStyle w:val="Kopfzeile"/>
    </w:pPr>
    <w:r>
      <w:rPr>
        <w:noProof/>
        <w:lang w:eastAsia="de-CH"/>
      </w:rPr>
      <w:drawing>
        <wp:anchor distT="0" distB="0" distL="114300" distR="114300" simplePos="0" relativeHeight="251663360" behindDoc="0" locked="1" layoutInCell="1" allowOverlap="1" wp14:anchorId="5B53C15F" wp14:editId="6487A1E0">
          <wp:simplePos x="0" y="0"/>
          <wp:positionH relativeFrom="page">
            <wp:posOffset>812800</wp:posOffset>
          </wp:positionH>
          <wp:positionV relativeFrom="page">
            <wp:posOffset>398145</wp:posOffset>
          </wp:positionV>
          <wp:extent cx="751840" cy="730250"/>
          <wp:effectExtent l="0" t="0" r="0" b="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1840" cy="730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EF636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94C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9ED5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B812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9A94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9A34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EA1B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86F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947F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FC1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512046"/>
    <w:multiLevelType w:val="hybridMultilevel"/>
    <w:tmpl w:val="C426858A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E804FF"/>
    <w:multiLevelType w:val="hybridMultilevel"/>
    <w:tmpl w:val="522274AA"/>
    <w:lvl w:ilvl="0" w:tplc="11AC66EC">
      <w:start w:val="1"/>
      <w:numFmt w:val="decimal"/>
      <w:pStyle w:val="Traktandum-Tite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690289"/>
    <w:multiLevelType w:val="hybridMultilevel"/>
    <w:tmpl w:val="CB2A8CAE"/>
    <w:lvl w:ilvl="0" w:tplc="8F8C6526">
      <w:start w:val="1"/>
      <w:numFmt w:val="lowerLetter"/>
      <w:pStyle w:val="Nummerierungabc"/>
      <w:lvlText w:val="%1)"/>
      <w:lvlJc w:val="left"/>
      <w:pPr>
        <w:ind w:left="720" w:hanging="360"/>
      </w:p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8274B"/>
    <w:multiLevelType w:val="multilevel"/>
    <w:tmpl w:val="C4E4D39E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•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AB0A9F"/>
    <w:multiLevelType w:val="hybridMultilevel"/>
    <w:tmpl w:val="34EE19A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35AD3"/>
    <w:multiLevelType w:val="multilevel"/>
    <w:tmpl w:val="F4EEDEE6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‒"/>
      <w:lvlJc w:val="left"/>
      <w:pPr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7555D12"/>
    <w:multiLevelType w:val="hybridMultilevel"/>
    <w:tmpl w:val="A51EEEE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6E73CA"/>
    <w:multiLevelType w:val="hybridMultilevel"/>
    <w:tmpl w:val="5D00219C"/>
    <w:lvl w:ilvl="0" w:tplc="3020C1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C623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0D46FD"/>
    <w:multiLevelType w:val="multilevel"/>
    <w:tmpl w:val="00B0A9F8"/>
    <w:lvl w:ilvl="0">
      <w:start w:val="1"/>
      <w:numFmt w:val="decimal"/>
      <w:pStyle w:val="berschrift1nummeriert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nummeriert"/>
      <w:lvlText w:val="%1.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pStyle w:val="berschrift3nummeriert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nummeriert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Nummerierung1"/>
      <w:lvlText w:val="%6."/>
      <w:lvlJc w:val="left"/>
      <w:pPr>
        <w:ind w:left="425" w:hanging="425"/>
      </w:pPr>
      <w:rPr>
        <w:rFonts w:hint="default"/>
      </w:rPr>
    </w:lvl>
    <w:lvl w:ilvl="6">
      <w:start w:val="1"/>
      <w:numFmt w:val="decimal"/>
      <w:pStyle w:val="Nummerierung2"/>
      <w:lvlText w:val="%6.%7"/>
      <w:lvlJc w:val="left"/>
      <w:pPr>
        <w:ind w:left="686" w:hanging="686"/>
      </w:pPr>
      <w:rPr>
        <w:rFonts w:hint="default"/>
      </w:rPr>
    </w:lvl>
    <w:lvl w:ilvl="7">
      <w:start w:val="1"/>
      <w:numFmt w:val="decimal"/>
      <w:pStyle w:val="Nummerierung3"/>
      <w:lvlText w:val="%6.%7.%8"/>
      <w:lvlJc w:val="left"/>
      <w:pPr>
        <w:ind w:left="947" w:hanging="947"/>
      </w:pPr>
      <w:rPr>
        <w:rFonts w:hint="default"/>
      </w:rPr>
    </w:lvl>
    <w:lvl w:ilvl="8">
      <w:start w:val="1"/>
      <w:numFmt w:val="lowerLetter"/>
      <w:lvlText w:val="%9)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58613E6B"/>
    <w:multiLevelType w:val="multilevel"/>
    <w:tmpl w:val="98B28E36"/>
    <w:lvl w:ilvl="0">
      <w:start w:val="1"/>
      <w:numFmt w:val="bullet"/>
      <w:pStyle w:val="Aufzhlungszeichen"/>
      <w:lvlText w:val=""/>
      <w:lvlJc w:val="left"/>
      <w:pPr>
        <w:ind w:left="284" w:hanging="284"/>
      </w:pPr>
      <w:rPr>
        <w:rFonts w:ascii="Wingdings" w:hAnsi="Wingdings" w:hint="default"/>
      </w:rPr>
    </w:lvl>
    <w:lvl w:ilvl="1">
      <w:start w:val="1"/>
      <w:numFmt w:val="bullet"/>
      <w:pStyle w:val="Aufzhlungszeichen2"/>
      <w:lvlText w:val="–"/>
      <w:lvlJc w:val="left"/>
      <w:pPr>
        <w:ind w:left="567" w:hanging="283"/>
      </w:pPr>
      <w:rPr>
        <w:rFonts w:ascii="HelveticaNeueLT Com 55 Roman" w:hAnsi="HelveticaNeueLT Com 55 Roman" w:hint="default"/>
      </w:rPr>
    </w:lvl>
    <w:lvl w:ilvl="2">
      <w:start w:val="1"/>
      <w:numFmt w:val="bullet"/>
      <w:pStyle w:val="Aufzhlungszeichen3"/>
      <w:lvlText w:val="–"/>
      <w:lvlJc w:val="left"/>
      <w:pPr>
        <w:ind w:left="851" w:hanging="284"/>
      </w:pPr>
      <w:rPr>
        <w:rFonts w:ascii="HelveticaNeueLT Com 55 Roman" w:hAnsi="HelveticaNeueLT Com 55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C90B5A"/>
    <w:multiLevelType w:val="multilevel"/>
    <w:tmpl w:val="39F8494A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‒"/>
      <w:lvlJc w:val="left"/>
      <w:pPr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2630A6"/>
    <w:multiLevelType w:val="multilevel"/>
    <w:tmpl w:val="0066839A"/>
    <w:lvl w:ilvl="0">
      <w:start w:val="1"/>
      <w:numFmt w:val="bullet"/>
      <w:lvlText w:val="‒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84C6F8A"/>
    <w:multiLevelType w:val="hybridMultilevel"/>
    <w:tmpl w:val="891EB3F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06DE1"/>
    <w:multiLevelType w:val="multilevel"/>
    <w:tmpl w:val="5808B4DE"/>
    <w:lvl w:ilvl="0">
      <w:start w:val="1"/>
      <w:numFmt w:val="bullet"/>
      <w:lvlText w:val="‒"/>
      <w:lvlJc w:val="left"/>
      <w:pPr>
        <w:ind w:left="284" w:hanging="284"/>
      </w:pPr>
      <w:rPr>
        <w:rFonts w:asciiTheme="minorHAnsi" w:hAnsiTheme="minorHAnsi" w:hint="default"/>
      </w:rPr>
    </w:lvl>
    <w:lvl w:ilvl="1">
      <w:start w:val="1"/>
      <w:numFmt w:val="bullet"/>
      <w:lvlText w:val="‒"/>
      <w:lvlJc w:val="left"/>
      <w:pPr>
        <w:ind w:left="567" w:hanging="283"/>
      </w:pPr>
      <w:rPr>
        <w:rFonts w:asciiTheme="minorHAnsi" w:hAnsiTheme="minorHAnsi" w:hint="default"/>
      </w:rPr>
    </w:lvl>
    <w:lvl w:ilvl="2">
      <w:start w:val="1"/>
      <w:numFmt w:val="bullet"/>
      <w:lvlText w:val="‒"/>
      <w:lvlJc w:val="left"/>
      <w:pPr>
        <w:ind w:left="851" w:hanging="284"/>
      </w:pPr>
      <w:rPr>
        <w:rFonts w:asciiTheme="minorHAnsi" w:hAnsiTheme="minorHAnsi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C985FA8"/>
    <w:multiLevelType w:val="hybridMultilevel"/>
    <w:tmpl w:val="FD1A9C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8D127E"/>
    <w:multiLevelType w:val="multilevel"/>
    <w:tmpl w:val="08B45774"/>
    <w:lvl w:ilvl="0">
      <w:start w:val="1"/>
      <w:numFmt w:val="bullet"/>
      <w:lvlText w:val="–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–"/>
      <w:lvlJc w:val="left"/>
      <w:pPr>
        <w:ind w:left="567" w:hanging="283"/>
      </w:pPr>
      <w:rPr>
        <w:rFonts w:asciiTheme="minorHAnsi" w:hAnsiTheme="minorHAnsi" w:cs="Times New Roman" w:hint="default"/>
      </w:rPr>
    </w:lvl>
    <w:lvl w:ilvl="2">
      <w:start w:val="1"/>
      <w:numFmt w:val="bullet"/>
      <w:lvlText w:val="•"/>
      <w:lvlJc w:val="left"/>
      <w:pPr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936CE4"/>
    <w:multiLevelType w:val="multilevel"/>
    <w:tmpl w:val="C8A041B2"/>
    <w:lvl w:ilvl="0">
      <w:start w:val="1"/>
      <w:numFmt w:val="bullet"/>
      <w:pStyle w:val="Aufzhlung1"/>
      <w:lvlText w:val="•"/>
      <w:lvlJc w:val="left"/>
      <w:pPr>
        <w:ind w:left="284" w:hanging="284"/>
      </w:pPr>
      <w:rPr>
        <w:rFonts w:ascii="BFU Suisse" w:hAnsi="BFU Suisse" w:hint="default"/>
        <w:color w:val="7F7F7F" w:themeColor="text2"/>
      </w:rPr>
    </w:lvl>
    <w:lvl w:ilvl="1">
      <w:start w:val="1"/>
      <w:numFmt w:val="bullet"/>
      <w:pStyle w:val="Aufzhlung2"/>
      <w:lvlText w:val="•"/>
      <w:lvlJc w:val="left"/>
      <w:pPr>
        <w:ind w:left="567" w:hanging="283"/>
      </w:pPr>
      <w:rPr>
        <w:rFonts w:ascii="BFU Suisse" w:hAnsi="BFU Suisse" w:hint="default"/>
        <w:color w:val="7F7F7F" w:themeColor="text2"/>
      </w:rPr>
    </w:lvl>
    <w:lvl w:ilvl="2">
      <w:start w:val="1"/>
      <w:numFmt w:val="bullet"/>
      <w:pStyle w:val="Aufzhlung3"/>
      <w:lvlText w:val="•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7F7F7F" w:themeColor="text2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stylisticSets/>
        <w14:cntxtAlts w14:val="0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EA31286"/>
    <w:multiLevelType w:val="hybridMultilevel"/>
    <w:tmpl w:val="977ABA2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D325A5"/>
    <w:multiLevelType w:val="hybridMultilevel"/>
    <w:tmpl w:val="5C6AB6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322394">
    <w:abstractNumId w:val="9"/>
  </w:num>
  <w:num w:numId="2" w16cid:durableId="80493542">
    <w:abstractNumId w:val="7"/>
  </w:num>
  <w:num w:numId="3" w16cid:durableId="355231248">
    <w:abstractNumId w:val="6"/>
  </w:num>
  <w:num w:numId="4" w16cid:durableId="102002490">
    <w:abstractNumId w:val="5"/>
  </w:num>
  <w:num w:numId="5" w16cid:durableId="2063484767">
    <w:abstractNumId w:val="4"/>
  </w:num>
  <w:num w:numId="6" w16cid:durableId="2055808079">
    <w:abstractNumId w:val="8"/>
  </w:num>
  <w:num w:numId="7" w16cid:durableId="32389337">
    <w:abstractNumId w:val="3"/>
  </w:num>
  <w:num w:numId="8" w16cid:durableId="1330866470">
    <w:abstractNumId w:val="2"/>
  </w:num>
  <w:num w:numId="9" w16cid:durableId="1139035859">
    <w:abstractNumId w:val="1"/>
  </w:num>
  <w:num w:numId="10" w16cid:durableId="211965513">
    <w:abstractNumId w:val="0"/>
  </w:num>
  <w:num w:numId="11" w16cid:durableId="1585795480">
    <w:abstractNumId w:val="24"/>
  </w:num>
  <w:num w:numId="12" w16cid:durableId="365569750">
    <w:abstractNumId w:val="19"/>
  </w:num>
  <w:num w:numId="13" w16cid:durableId="767504939">
    <w:abstractNumId w:val="16"/>
  </w:num>
  <w:num w:numId="14" w16cid:durableId="668294770">
    <w:abstractNumId w:val="28"/>
  </w:num>
  <w:num w:numId="15" w16cid:durableId="991326028">
    <w:abstractNumId w:val="25"/>
  </w:num>
  <w:num w:numId="16" w16cid:durableId="253130019">
    <w:abstractNumId w:val="11"/>
  </w:num>
  <w:num w:numId="17" w16cid:durableId="1141263939">
    <w:abstractNumId w:val="17"/>
  </w:num>
  <w:num w:numId="18" w16cid:durableId="202617696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97803025">
    <w:abstractNumId w:val="23"/>
  </w:num>
  <w:num w:numId="20" w16cid:durableId="214705408">
    <w:abstractNumId w:val="15"/>
  </w:num>
  <w:num w:numId="21" w16cid:durableId="580525061">
    <w:abstractNumId w:val="21"/>
  </w:num>
  <w:num w:numId="22" w16cid:durableId="2147043584">
    <w:abstractNumId w:val="20"/>
  </w:num>
  <w:num w:numId="23" w16cid:durableId="1270548136">
    <w:abstractNumId w:val="13"/>
  </w:num>
  <w:num w:numId="24" w16cid:durableId="1438259684">
    <w:abstractNumId w:val="18"/>
  </w:num>
  <w:num w:numId="25" w16cid:durableId="717358268">
    <w:abstractNumId w:val="22"/>
  </w:num>
  <w:num w:numId="26" w16cid:durableId="1000500029">
    <w:abstractNumId w:val="26"/>
  </w:num>
  <w:num w:numId="27" w16cid:durableId="3276820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6512188">
    <w:abstractNumId w:val="27"/>
  </w:num>
  <w:num w:numId="29" w16cid:durableId="883643522">
    <w:abstractNumId w:val="14"/>
  </w:num>
  <w:num w:numId="30" w16cid:durableId="19733634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de-DE" w:vendorID="64" w:dllVersion="6" w:nlCheck="1" w:checkStyle="1"/>
  <w:activeWritingStyle w:appName="MSWord" w:lang="de-CH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it-CH" w:vendorID="64" w:dllVersion="0" w:nlCheck="1" w:checkStyle="0"/>
  <w:activeWritingStyle w:appName="MSWord" w:lang="de-DE" w:vendorID="64" w:dllVersion="0" w:nlCheck="1" w:checkStyle="0"/>
  <w:activeWritingStyle w:appName="MSWord" w:lang="fr-CH" w:vendorID="64" w:dllVersion="0" w:nlCheck="1" w:checkStyle="0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08"/>
  <w:autoHyphenation/>
  <w:hyphenationZone w:val="425"/>
  <w:defaultTableStyle w:val="BFUTabelle1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C4"/>
    <w:rsid w:val="00002978"/>
    <w:rsid w:val="0001010F"/>
    <w:rsid w:val="00013849"/>
    <w:rsid w:val="0001444B"/>
    <w:rsid w:val="000266B7"/>
    <w:rsid w:val="00032B92"/>
    <w:rsid w:val="000409C8"/>
    <w:rsid w:val="00041700"/>
    <w:rsid w:val="0005164E"/>
    <w:rsid w:val="0005519D"/>
    <w:rsid w:val="000559AC"/>
    <w:rsid w:val="00063BC2"/>
    <w:rsid w:val="000701F1"/>
    <w:rsid w:val="00071780"/>
    <w:rsid w:val="00096E8E"/>
    <w:rsid w:val="000B2EFC"/>
    <w:rsid w:val="000B595D"/>
    <w:rsid w:val="000C49C1"/>
    <w:rsid w:val="000D1743"/>
    <w:rsid w:val="000D6FF0"/>
    <w:rsid w:val="000E183C"/>
    <w:rsid w:val="000E756F"/>
    <w:rsid w:val="000F1B04"/>
    <w:rsid w:val="0010021F"/>
    <w:rsid w:val="00102345"/>
    <w:rsid w:val="00106688"/>
    <w:rsid w:val="00106D70"/>
    <w:rsid w:val="00107F09"/>
    <w:rsid w:val="001134C7"/>
    <w:rsid w:val="00113CB8"/>
    <w:rsid w:val="0012151C"/>
    <w:rsid w:val="001375AB"/>
    <w:rsid w:val="00144122"/>
    <w:rsid w:val="00145F47"/>
    <w:rsid w:val="001535A2"/>
    <w:rsid w:val="00154677"/>
    <w:rsid w:val="001636BF"/>
    <w:rsid w:val="00167916"/>
    <w:rsid w:val="0017357D"/>
    <w:rsid w:val="0018058D"/>
    <w:rsid w:val="0018555F"/>
    <w:rsid w:val="00185F8E"/>
    <w:rsid w:val="001945AB"/>
    <w:rsid w:val="00196443"/>
    <w:rsid w:val="001C08EE"/>
    <w:rsid w:val="001F4A7E"/>
    <w:rsid w:val="001F4B8C"/>
    <w:rsid w:val="001F7A0B"/>
    <w:rsid w:val="00202E18"/>
    <w:rsid w:val="00215EBB"/>
    <w:rsid w:val="0022685B"/>
    <w:rsid w:val="0023205B"/>
    <w:rsid w:val="002327DC"/>
    <w:rsid w:val="00233E89"/>
    <w:rsid w:val="0024401C"/>
    <w:rsid w:val="0025644A"/>
    <w:rsid w:val="00267F71"/>
    <w:rsid w:val="0027651B"/>
    <w:rsid w:val="00281877"/>
    <w:rsid w:val="0028523A"/>
    <w:rsid w:val="00290E37"/>
    <w:rsid w:val="00295F1E"/>
    <w:rsid w:val="002B1148"/>
    <w:rsid w:val="002B3A78"/>
    <w:rsid w:val="002D0854"/>
    <w:rsid w:val="002D38AE"/>
    <w:rsid w:val="002F06AA"/>
    <w:rsid w:val="002F217D"/>
    <w:rsid w:val="002F68A2"/>
    <w:rsid w:val="0030245A"/>
    <w:rsid w:val="00306148"/>
    <w:rsid w:val="00306236"/>
    <w:rsid w:val="00310319"/>
    <w:rsid w:val="0032330D"/>
    <w:rsid w:val="00325FEB"/>
    <w:rsid w:val="00333A1B"/>
    <w:rsid w:val="00335567"/>
    <w:rsid w:val="00342458"/>
    <w:rsid w:val="00342CE4"/>
    <w:rsid w:val="00345F34"/>
    <w:rsid w:val="003514EE"/>
    <w:rsid w:val="00357225"/>
    <w:rsid w:val="00363671"/>
    <w:rsid w:val="00364EE3"/>
    <w:rsid w:val="00364F67"/>
    <w:rsid w:val="00370A19"/>
    <w:rsid w:val="003757E4"/>
    <w:rsid w:val="00375834"/>
    <w:rsid w:val="003917AD"/>
    <w:rsid w:val="003B36DC"/>
    <w:rsid w:val="003B3DD8"/>
    <w:rsid w:val="003C07BC"/>
    <w:rsid w:val="003C59F2"/>
    <w:rsid w:val="003D0FAA"/>
    <w:rsid w:val="003F065E"/>
    <w:rsid w:val="003F1A56"/>
    <w:rsid w:val="00405035"/>
    <w:rsid w:val="0043470C"/>
    <w:rsid w:val="00445495"/>
    <w:rsid w:val="00452D49"/>
    <w:rsid w:val="00486DBB"/>
    <w:rsid w:val="004947CD"/>
    <w:rsid w:val="00494FD7"/>
    <w:rsid w:val="004A039B"/>
    <w:rsid w:val="004A58DF"/>
    <w:rsid w:val="004B058D"/>
    <w:rsid w:val="004B0FDB"/>
    <w:rsid w:val="004B30FA"/>
    <w:rsid w:val="004C0EC6"/>
    <w:rsid w:val="004C1329"/>
    <w:rsid w:val="004C3880"/>
    <w:rsid w:val="004C3957"/>
    <w:rsid w:val="004D0F2F"/>
    <w:rsid w:val="004D179F"/>
    <w:rsid w:val="004D5B31"/>
    <w:rsid w:val="004D673D"/>
    <w:rsid w:val="004E5F3E"/>
    <w:rsid w:val="00500294"/>
    <w:rsid w:val="00515BBB"/>
    <w:rsid w:val="00516982"/>
    <w:rsid w:val="00523AB2"/>
    <w:rsid w:val="00526C93"/>
    <w:rsid w:val="00535EA2"/>
    <w:rsid w:val="00537410"/>
    <w:rsid w:val="00550787"/>
    <w:rsid w:val="005634B1"/>
    <w:rsid w:val="00570666"/>
    <w:rsid w:val="00576036"/>
    <w:rsid w:val="00585821"/>
    <w:rsid w:val="00591832"/>
    <w:rsid w:val="00592841"/>
    <w:rsid w:val="005B4DEC"/>
    <w:rsid w:val="005B6FD0"/>
    <w:rsid w:val="005C6148"/>
    <w:rsid w:val="005F4FCE"/>
    <w:rsid w:val="006044D5"/>
    <w:rsid w:val="0061576C"/>
    <w:rsid w:val="00622FDC"/>
    <w:rsid w:val="00625020"/>
    <w:rsid w:val="00636F7A"/>
    <w:rsid w:val="00642F26"/>
    <w:rsid w:val="006431A8"/>
    <w:rsid w:val="0065274C"/>
    <w:rsid w:val="0065441B"/>
    <w:rsid w:val="00677901"/>
    <w:rsid w:val="0068200A"/>
    <w:rsid w:val="00686D14"/>
    <w:rsid w:val="00687ED7"/>
    <w:rsid w:val="00696BC0"/>
    <w:rsid w:val="006B03C5"/>
    <w:rsid w:val="006C034F"/>
    <w:rsid w:val="006C144C"/>
    <w:rsid w:val="006E0F4E"/>
    <w:rsid w:val="006E44CC"/>
    <w:rsid w:val="006F0345"/>
    <w:rsid w:val="006F0469"/>
    <w:rsid w:val="006F4428"/>
    <w:rsid w:val="007040B6"/>
    <w:rsid w:val="007049AF"/>
    <w:rsid w:val="00705076"/>
    <w:rsid w:val="00711147"/>
    <w:rsid w:val="00725A7C"/>
    <w:rsid w:val="007267C2"/>
    <w:rsid w:val="007277E3"/>
    <w:rsid w:val="00731A17"/>
    <w:rsid w:val="00734458"/>
    <w:rsid w:val="00741064"/>
    <w:rsid w:val="007419CF"/>
    <w:rsid w:val="0074487E"/>
    <w:rsid w:val="00746273"/>
    <w:rsid w:val="00746B88"/>
    <w:rsid w:val="00757E20"/>
    <w:rsid w:val="00774E70"/>
    <w:rsid w:val="00776CF3"/>
    <w:rsid w:val="007851C9"/>
    <w:rsid w:val="00794386"/>
    <w:rsid w:val="0079445A"/>
    <w:rsid w:val="00796CEE"/>
    <w:rsid w:val="007A1238"/>
    <w:rsid w:val="007A1323"/>
    <w:rsid w:val="007B4551"/>
    <w:rsid w:val="007C0B2A"/>
    <w:rsid w:val="007C7500"/>
    <w:rsid w:val="007E0460"/>
    <w:rsid w:val="007F2BC1"/>
    <w:rsid w:val="00831B3F"/>
    <w:rsid w:val="00833261"/>
    <w:rsid w:val="00834213"/>
    <w:rsid w:val="00841B44"/>
    <w:rsid w:val="00843E6B"/>
    <w:rsid w:val="00857D8A"/>
    <w:rsid w:val="00870017"/>
    <w:rsid w:val="00883CC4"/>
    <w:rsid w:val="008848B7"/>
    <w:rsid w:val="00893DE3"/>
    <w:rsid w:val="008A31BE"/>
    <w:rsid w:val="008A331B"/>
    <w:rsid w:val="008B4002"/>
    <w:rsid w:val="008C44B4"/>
    <w:rsid w:val="0090548C"/>
    <w:rsid w:val="00915CF7"/>
    <w:rsid w:val="00923CE3"/>
    <w:rsid w:val="00924BC9"/>
    <w:rsid w:val="0092569D"/>
    <w:rsid w:val="0093619F"/>
    <w:rsid w:val="009427E5"/>
    <w:rsid w:val="009454B7"/>
    <w:rsid w:val="00952794"/>
    <w:rsid w:val="009578FE"/>
    <w:rsid w:val="009613D8"/>
    <w:rsid w:val="009719E7"/>
    <w:rsid w:val="00974275"/>
    <w:rsid w:val="009804FC"/>
    <w:rsid w:val="00982FA6"/>
    <w:rsid w:val="009842BC"/>
    <w:rsid w:val="00985363"/>
    <w:rsid w:val="009915A0"/>
    <w:rsid w:val="00995CBA"/>
    <w:rsid w:val="0099678C"/>
    <w:rsid w:val="009B0C96"/>
    <w:rsid w:val="009B1B34"/>
    <w:rsid w:val="009B1F35"/>
    <w:rsid w:val="009B7064"/>
    <w:rsid w:val="009C222B"/>
    <w:rsid w:val="009C67A8"/>
    <w:rsid w:val="009D201B"/>
    <w:rsid w:val="009D5D9C"/>
    <w:rsid w:val="009E0C20"/>
    <w:rsid w:val="009E2171"/>
    <w:rsid w:val="009F20A1"/>
    <w:rsid w:val="00A020D4"/>
    <w:rsid w:val="00A05766"/>
    <w:rsid w:val="00A06F53"/>
    <w:rsid w:val="00A12264"/>
    <w:rsid w:val="00A1530C"/>
    <w:rsid w:val="00A27C02"/>
    <w:rsid w:val="00A31980"/>
    <w:rsid w:val="00A5451D"/>
    <w:rsid w:val="00A57815"/>
    <w:rsid w:val="00A61DE5"/>
    <w:rsid w:val="00A62F82"/>
    <w:rsid w:val="00A64C1E"/>
    <w:rsid w:val="00A70CDC"/>
    <w:rsid w:val="00A7133D"/>
    <w:rsid w:val="00A86E3D"/>
    <w:rsid w:val="00A9188F"/>
    <w:rsid w:val="00A93C22"/>
    <w:rsid w:val="00A957B6"/>
    <w:rsid w:val="00AA3435"/>
    <w:rsid w:val="00AB0984"/>
    <w:rsid w:val="00AB7000"/>
    <w:rsid w:val="00AC2D5B"/>
    <w:rsid w:val="00AD05A7"/>
    <w:rsid w:val="00AD36B2"/>
    <w:rsid w:val="00AE2688"/>
    <w:rsid w:val="00AF47AE"/>
    <w:rsid w:val="00AF7CA8"/>
    <w:rsid w:val="00B05264"/>
    <w:rsid w:val="00B11A9B"/>
    <w:rsid w:val="00B20CDA"/>
    <w:rsid w:val="00B32ABB"/>
    <w:rsid w:val="00B37255"/>
    <w:rsid w:val="00B40C8F"/>
    <w:rsid w:val="00B41FD3"/>
    <w:rsid w:val="00B426D3"/>
    <w:rsid w:val="00B431DE"/>
    <w:rsid w:val="00B4439B"/>
    <w:rsid w:val="00B45F2B"/>
    <w:rsid w:val="00B56298"/>
    <w:rsid w:val="00B57C46"/>
    <w:rsid w:val="00B70D03"/>
    <w:rsid w:val="00B7571E"/>
    <w:rsid w:val="00B803E7"/>
    <w:rsid w:val="00B82E14"/>
    <w:rsid w:val="00B86593"/>
    <w:rsid w:val="00BA1B76"/>
    <w:rsid w:val="00BA4C4E"/>
    <w:rsid w:val="00BA4DDE"/>
    <w:rsid w:val="00BC655F"/>
    <w:rsid w:val="00BD4680"/>
    <w:rsid w:val="00BE1E62"/>
    <w:rsid w:val="00BF35DB"/>
    <w:rsid w:val="00BF7052"/>
    <w:rsid w:val="00C05FAB"/>
    <w:rsid w:val="00C21EED"/>
    <w:rsid w:val="00C32A2F"/>
    <w:rsid w:val="00C3674D"/>
    <w:rsid w:val="00C51D2F"/>
    <w:rsid w:val="00C92FCA"/>
    <w:rsid w:val="00C93466"/>
    <w:rsid w:val="00C959A9"/>
    <w:rsid w:val="00CA348A"/>
    <w:rsid w:val="00CB282D"/>
    <w:rsid w:val="00CB2CE6"/>
    <w:rsid w:val="00CB332B"/>
    <w:rsid w:val="00CB4374"/>
    <w:rsid w:val="00CC2FA4"/>
    <w:rsid w:val="00CC3CB5"/>
    <w:rsid w:val="00CC5A3A"/>
    <w:rsid w:val="00CF08BB"/>
    <w:rsid w:val="00D11706"/>
    <w:rsid w:val="00D252B8"/>
    <w:rsid w:val="00D30E68"/>
    <w:rsid w:val="00D36131"/>
    <w:rsid w:val="00D5096F"/>
    <w:rsid w:val="00D61996"/>
    <w:rsid w:val="00D84C76"/>
    <w:rsid w:val="00D902BC"/>
    <w:rsid w:val="00D9415C"/>
    <w:rsid w:val="00DA469E"/>
    <w:rsid w:val="00DB7675"/>
    <w:rsid w:val="00DB7BA5"/>
    <w:rsid w:val="00DC28C5"/>
    <w:rsid w:val="00DD7414"/>
    <w:rsid w:val="00DE09D2"/>
    <w:rsid w:val="00DF431B"/>
    <w:rsid w:val="00DF5EB4"/>
    <w:rsid w:val="00E25DCD"/>
    <w:rsid w:val="00E269E1"/>
    <w:rsid w:val="00E30942"/>
    <w:rsid w:val="00E414F0"/>
    <w:rsid w:val="00E45F13"/>
    <w:rsid w:val="00E510BC"/>
    <w:rsid w:val="00E52BA4"/>
    <w:rsid w:val="00E52C65"/>
    <w:rsid w:val="00E61256"/>
    <w:rsid w:val="00E73CB2"/>
    <w:rsid w:val="00E7435D"/>
    <w:rsid w:val="00E80E9C"/>
    <w:rsid w:val="00E839BA"/>
    <w:rsid w:val="00E8428A"/>
    <w:rsid w:val="00E91C8D"/>
    <w:rsid w:val="00EA59B8"/>
    <w:rsid w:val="00EB683A"/>
    <w:rsid w:val="00EC0BA4"/>
    <w:rsid w:val="00EC1B7D"/>
    <w:rsid w:val="00EC2DF9"/>
    <w:rsid w:val="00EC4CE1"/>
    <w:rsid w:val="00ED77B9"/>
    <w:rsid w:val="00EE2843"/>
    <w:rsid w:val="00EE6E36"/>
    <w:rsid w:val="00EE75E8"/>
    <w:rsid w:val="00EF0A48"/>
    <w:rsid w:val="00EF1C77"/>
    <w:rsid w:val="00EF60C5"/>
    <w:rsid w:val="00F016BC"/>
    <w:rsid w:val="00F04C38"/>
    <w:rsid w:val="00F0660B"/>
    <w:rsid w:val="00F123AE"/>
    <w:rsid w:val="00F16C91"/>
    <w:rsid w:val="00F32B93"/>
    <w:rsid w:val="00F37B13"/>
    <w:rsid w:val="00F534F3"/>
    <w:rsid w:val="00F5551A"/>
    <w:rsid w:val="00F5615B"/>
    <w:rsid w:val="00F57CBD"/>
    <w:rsid w:val="00F73331"/>
    <w:rsid w:val="00F82B87"/>
    <w:rsid w:val="00F87174"/>
    <w:rsid w:val="00F905CC"/>
    <w:rsid w:val="00F91D37"/>
    <w:rsid w:val="00F9610D"/>
    <w:rsid w:val="00F96D50"/>
    <w:rsid w:val="00FB2822"/>
    <w:rsid w:val="00FB657F"/>
    <w:rsid w:val="00FB79AE"/>
    <w:rsid w:val="00FB7A46"/>
    <w:rsid w:val="00FD2BEE"/>
    <w:rsid w:val="00FE3979"/>
    <w:rsid w:val="00FE7D09"/>
    <w:rsid w:val="00FF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781B0728"/>
  <w15:docId w15:val="{2B63AD85-0DDF-49F9-9B13-E965AF505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9"/>
        <w:szCs w:val="22"/>
        <w:lang w:val="de-CH" w:eastAsia="en-US" w:bidi="ar-SA"/>
      </w:rPr>
    </w:rPrDefault>
    <w:pPrDefault>
      <w:pPr>
        <w:spacing w:line="252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79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uiPriority="15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 w:unhideWhenUsed="1"/>
    <w:lsdException w:name="Subtle Reference" w:semiHidden="1" w:uiPriority="3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A1B76"/>
    <w:rPr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61DE5"/>
    <w:pPr>
      <w:keepNext/>
      <w:keepLines/>
      <w:spacing w:before="360" w:after="12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0548C"/>
    <w:pPr>
      <w:keepNext/>
      <w:keepLines/>
      <w:spacing w:before="360" w:after="120"/>
      <w:outlineLvl w:val="1"/>
    </w:pPr>
    <w:rPr>
      <w:rFonts w:eastAsiaTheme="majorEastAsia" w:cstheme="majorBidi"/>
      <w:b/>
      <w:bCs/>
      <w:color w:val="7F7F7F" w:themeColor="text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61DE5"/>
    <w:pPr>
      <w:keepNext/>
      <w:keepLines/>
      <w:spacing w:before="240"/>
      <w:outlineLvl w:val="2"/>
    </w:pPr>
    <w:rPr>
      <w:rFonts w:eastAsiaTheme="majorEastAsia" w:cstheme="minorHAnsi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D11706"/>
    <w:pPr>
      <w:keepNext/>
      <w:keepLines/>
      <w:spacing w:before="120"/>
      <w:outlineLvl w:val="3"/>
    </w:pPr>
    <w:rPr>
      <w:rFonts w:eastAsiaTheme="majorEastAsia" w:cstheme="majorBidi"/>
      <w:iCs/>
      <w:color w:val="7F7F7F" w:themeColor="text2"/>
    </w:rPr>
  </w:style>
  <w:style w:type="paragraph" w:styleId="berschrift5">
    <w:name w:val="heading 5"/>
    <w:aliases w:val="Überschrift 5 (Tabellen)"/>
    <w:basedOn w:val="Standard"/>
    <w:next w:val="Standard"/>
    <w:link w:val="berschrift5Zchn"/>
    <w:uiPriority w:val="9"/>
    <w:rsid w:val="00325FEB"/>
    <w:pPr>
      <w:keepNext/>
      <w:keepLines/>
      <w:spacing w:before="226" w:after="140" w:line="214" w:lineRule="auto"/>
      <w:contextualSpacing/>
      <w:outlineLvl w:val="4"/>
    </w:pPr>
    <w:rPr>
      <w:rFonts w:eastAsiaTheme="majorEastAsia" w:cstheme="majorBidi"/>
      <w:b/>
      <w:sz w:val="16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510BC"/>
    <w:pPr>
      <w:keepNext/>
      <w:keepLines/>
      <w:spacing w:before="40"/>
      <w:outlineLvl w:val="5"/>
    </w:pPr>
    <w:rPr>
      <w:rFonts w:asciiTheme="majorHAnsi" w:eastAsiaTheme="majorEastAsia" w:hAnsiTheme="majorHAnsi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510B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796CE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796CE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rsid w:val="0090548C"/>
    <w:rPr>
      <w:color w:val="auto"/>
      <w:u w:val="single" w:color="7F7F7F" w:themeColor="text2"/>
    </w:rPr>
  </w:style>
  <w:style w:type="paragraph" w:styleId="Kopfzeile">
    <w:name w:val="header"/>
    <w:basedOn w:val="Standard"/>
    <w:link w:val="KopfzeileZchn"/>
    <w:uiPriority w:val="79"/>
    <w:semiHidden/>
    <w:rsid w:val="00281877"/>
    <w:pPr>
      <w:tabs>
        <w:tab w:val="left" w:pos="5460"/>
      </w:tabs>
      <w:spacing w:line="189" w:lineRule="exact"/>
      <w:ind w:left="2495"/>
    </w:pPr>
    <w:rPr>
      <w:spacing w:val="6"/>
      <w:sz w:val="14"/>
    </w:rPr>
  </w:style>
  <w:style w:type="character" w:customStyle="1" w:styleId="KopfzeileZchn">
    <w:name w:val="Kopfzeile Zchn"/>
    <w:basedOn w:val="Absatz-Standardschriftart"/>
    <w:link w:val="Kopfzeile"/>
    <w:uiPriority w:val="79"/>
    <w:semiHidden/>
    <w:rsid w:val="00310319"/>
    <w:rPr>
      <w:spacing w:val="6"/>
      <w:sz w:val="14"/>
    </w:rPr>
  </w:style>
  <w:style w:type="paragraph" w:styleId="Fuzeile">
    <w:name w:val="footer"/>
    <w:basedOn w:val="Standard"/>
    <w:link w:val="FuzeileZchn"/>
    <w:uiPriority w:val="80"/>
    <w:semiHidden/>
    <w:rsid w:val="00A05766"/>
    <w:pPr>
      <w:spacing w:line="190" w:lineRule="atLeast"/>
    </w:pPr>
    <w:rPr>
      <w:noProof/>
      <w:spacing w:val="4"/>
      <w:sz w:val="14"/>
      <w:szCs w:val="14"/>
    </w:rPr>
  </w:style>
  <w:style w:type="character" w:customStyle="1" w:styleId="FuzeileZchn">
    <w:name w:val="Fußzeile Zchn"/>
    <w:basedOn w:val="Absatz-Standardschriftart"/>
    <w:link w:val="Fuzeile"/>
    <w:uiPriority w:val="80"/>
    <w:semiHidden/>
    <w:rsid w:val="00310319"/>
    <w:rPr>
      <w:noProof/>
      <w:spacing w:val="4"/>
      <w:sz w:val="14"/>
      <w:szCs w:val="14"/>
    </w:rPr>
  </w:style>
  <w:style w:type="paragraph" w:customStyle="1" w:styleId="EinfAbs">
    <w:name w:val="[Einf. Abs.]"/>
    <w:basedOn w:val="Standard"/>
    <w:uiPriority w:val="99"/>
    <w:semiHidden/>
    <w:rsid w:val="00F91D3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de-DE"/>
    </w:rPr>
  </w:style>
  <w:style w:type="paragraph" w:styleId="Listenabsatz">
    <w:name w:val="List Paragraph"/>
    <w:basedOn w:val="Standard"/>
    <w:uiPriority w:val="34"/>
    <w:semiHidden/>
    <w:rsid w:val="009C67A8"/>
    <w:pPr>
      <w:ind w:left="720"/>
      <w:contextualSpacing/>
    </w:pPr>
  </w:style>
  <w:style w:type="paragraph" w:styleId="Aufzhlungszeichen">
    <w:name w:val="List Bullet"/>
    <w:basedOn w:val="Listenabsatz"/>
    <w:uiPriority w:val="99"/>
    <w:semiHidden/>
    <w:rsid w:val="009C67A8"/>
    <w:pPr>
      <w:numPr>
        <w:numId w:val="12"/>
      </w:numPr>
    </w:pPr>
  </w:style>
  <w:style w:type="paragraph" w:styleId="Aufzhlungszeichen2">
    <w:name w:val="List Bullet 2"/>
    <w:basedOn w:val="Listenabsatz"/>
    <w:uiPriority w:val="99"/>
    <w:semiHidden/>
    <w:rsid w:val="009C67A8"/>
    <w:pPr>
      <w:numPr>
        <w:ilvl w:val="1"/>
        <w:numId w:val="12"/>
      </w:numPr>
    </w:pPr>
  </w:style>
  <w:style w:type="paragraph" w:styleId="Aufzhlungszeichen3">
    <w:name w:val="List Bullet 3"/>
    <w:basedOn w:val="Listenabsatz"/>
    <w:uiPriority w:val="99"/>
    <w:semiHidden/>
    <w:rsid w:val="009C67A8"/>
    <w:pPr>
      <w:numPr>
        <w:ilvl w:val="2"/>
        <w:numId w:val="12"/>
      </w:numPr>
    </w:pPr>
  </w:style>
  <w:style w:type="table" w:styleId="Tabellenraster">
    <w:name w:val="Table Grid"/>
    <w:basedOn w:val="NormaleTabelle"/>
    <w:uiPriority w:val="59"/>
    <w:rsid w:val="00364EE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A61DE5"/>
    <w:rPr>
      <w:rFonts w:eastAsiaTheme="majorEastAsia" w:cstheme="majorBidi"/>
      <w:b/>
      <w:bCs/>
      <w:spacing w:val="2"/>
      <w:sz w:val="19"/>
      <w:szCs w:val="28"/>
      <w:lang w:val="en-GB"/>
      <w14:numSpacing w14:val="tabular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0548C"/>
    <w:rPr>
      <w:rFonts w:eastAsiaTheme="majorEastAsia" w:cstheme="majorBidi"/>
      <w:b/>
      <w:bCs/>
      <w:color w:val="7F7F7F" w:themeColor="text2"/>
      <w:spacing w:val="2"/>
      <w:sz w:val="19"/>
      <w:szCs w:val="26"/>
      <w14:numSpacing w14:val="tabular"/>
    </w:rPr>
  </w:style>
  <w:style w:type="paragraph" w:styleId="Titel">
    <w:name w:val="Title"/>
    <w:basedOn w:val="Standard"/>
    <w:next w:val="Standard"/>
    <w:link w:val="TitelZchn"/>
    <w:uiPriority w:val="11"/>
    <w:qFormat/>
    <w:rsid w:val="00EE2843"/>
    <w:pPr>
      <w:spacing w:line="454" w:lineRule="exact"/>
      <w:contextualSpacing/>
    </w:pPr>
    <w:rPr>
      <w:rFonts w:asciiTheme="majorHAnsi" w:eastAsiaTheme="majorEastAsia" w:hAnsiTheme="majorHAnsi" w:cstheme="majorBidi"/>
      <w:bCs/>
      <w:kern w:val="28"/>
      <w:sz w:val="40"/>
      <w:szCs w:val="42"/>
    </w:rPr>
  </w:style>
  <w:style w:type="character" w:customStyle="1" w:styleId="TitelZchn">
    <w:name w:val="Titel Zchn"/>
    <w:basedOn w:val="Absatz-Standardschriftart"/>
    <w:link w:val="Titel"/>
    <w:uiPriority w:val="11"/>
    <w:rsid w:val="00EE2843"/>
    <w:rPr>
      <w:rFonts w:asciiTheme="majorHAnsi" w:eastAsiaTheme="majorEastAsia" w:hAnsiTheme="majorHAnsi" w:cstheme="majorBidi"/>
      <w:bCs/>
      <w:spacing w:val="2"/>
      <w:kern w:val="28"/>
      <w:sz w:val="40"/>
      <w:szCs w:val="42"/>
      <w:lang w:val="en-GB"/>
    </w:rPr>
  </w:style>
  <w:style w:type="paragraph" w:customStyle="1" w:styleId="Betreff">
    <w:name w:val="Betreff"/>
    <w:basedOn w:val="Standard"/>
    <w:link w:val="BetreffZchn"/>
    <w:uiPriority w:val="14"/>
    <w:rsid w:val="00C21EED"/>
    <w:pPr>
      <w:spacing w:before="460" w:after="500"/>
    </w:pPr>
    <w:rPr>
      <w:b/>
      <w:noProof/>
    </w:rPr>
  </w:style>
  <w:style w:type="character" w:customStyle="1" w:styleId="BetreffZchn">
    <w:name w:val="Betreff Zchn"/>
    <w:basedOn w:val="Absatz-Standardschriftart"/>
    <w:link w:val="Betreff"/>
    <w:uiPriority w:val="14"/>
    <w:rsid w:val="00C21EED"/>
    <w:rPr>
      <w:b/>
      <w:noProof/>
      <w:spacing w:val="2"/>
      <w:sz w:val="19"/>
      <w14:numSpacing w14:val="tabular"/>
    </w:rPr>
  </w:style>
  <w:style w:type="paragraph" w:customStyle="1" w:styleId="Kontaktangaben">
    <w:name w:val="Kontaktangaben"/>
    <w:basedOn w:val="Standard"/>
    <w:semiHidden/>
    <w:rsid w:val="00E73CB2"/>
    <w:pPr>
      <w:tabs>
        <w:tab w:val="left" w:pos="709"/>
      </w:tabs>
      <w:spacing w:line="220" w:lineRule="atLeast"/>
    </w:pPr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uiPriority w:val="59"/>
    <w:rsid w:val="00E73CB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rsid w:val="00A61DE5"/>
    <w:rPr>
      <w:rFonts w:eastAsiaTheme="majorEastAsia" w:cstheme="minorHAnsi"/>
      <w:spacing w:val="2"/>
      <w:sz w:val="19"/>
      <w:szCs w:val="24"/>
      <w:lang w:val="en-GB"/>
      <w14:numSpacing w14:val="tabular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0E183C"/>
    <w:rPr>
      <w:rFonts w:eastAsiaTheme="majorEastAsia" w:cstheme="majorBidi"/>
      <w:iCs/>
      <w:color w:val="7F7F7F" w:themeColor="text2"/>
      <w:spacing w:val="2"/>
      <w:sz w:val="19"/>
      <w14:numSpacing w14:val="tabular"/>
    </w:rPr>
  </w:style>
  <w:style w:type="character" w:customStyle="1" w:styleId="berschrift5Zchn">
    <w:name w:val="Überschrift 5 Zchn"/>
    <w:aliases w:val="Überschrift 5 (Tabellen) Zchn"/>
    <w:basedOn w:val="Absatz-Standardschriftart"/>
    <w:link w:val="berschrift5"/>
    <w:uiPriority w:val="9"/>
    <w:rsid w:val="00325FEB"/>
    <w:rPr>
      <w:rFonts w:eastAsiaTheme="majorEastAsia" w:cstheme="majorBidi"/>
      <w:b/>
      <w:sz w:val="1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61996"/>
    <w:rPr>
      <w:rFonts w:asciiTheme="majorHAnsi" w:eastAsiaTheme="majorEastAsia" w:hAnsiTheme="majorHAnsi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61996"/>
    <w:rPr>
      <w:rFonts w:asciiTheme="majorHAnsi" w:eastAsiaTheme="majorEastAsia" w:hAnsiTheme="majorHAnsi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6199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6199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Aufzhlung1">
    <w:name w:val="Aufzählung 1"/>
    <w:basedOn w:val="Listenabsatz"/>
    <w:uiPriority w:val="2"/>
    <w:qFormat/>
    <w:rsid w:val="00A61DE5"/>
    <w:pPr>
      <w:numPr>
        <w:numId w:val="26"/>
      </w:numPr>
      <w:spacing w:after="120"/>
      <w:ind w:left="227" w:hanging="227"/>
      <w:contextualSpacing w:val="0"/>
    </w:pPr>
  </w:style>
  <w:style w:type="paragraph" w:customStyle="1" w:styleId="Traktandum-Text">
    <w:name w:val="Traktandum-Text"/>
    <w:basedOn w:val="Aufzhlung1"/>
    <w:uiPriority w:val="18"/>
    <w:semiHidden/>
    <w:rsid w:val="00E269E1"/>
    <w:pPr>
      <w:numPr>
        <w:numId w:val="0"/>
      </w:numPr>
      <w:tabs>
        <w:tab w:val="left" w:pos="7938"/>
      </w:tabs>
      <w:ind w:left="426" w:right="848"/>
    </w:pPr>
  </w:style>
  <w:style w:type="paragraph" w:customStyle="1" w:styleId="Traktandum-Titel">
    <w:name w:val="Traktandum-Titel"/>
    <w:basedOn w:val="Aufzhlung1"/>
    <w:next w:val="Traktandum-Text"/>
    <w:uiPriority w:val="18"/>
    <w:semiHidden/>
    <w:rsid w:val="00E269E1"/>
    <w:pPr>
      <w:numPr>
        <w:numId w:val="16"/>
      </w:numPr>
      <w:tabs>
        <w:tab w:val="left" w:pos="7938"/>
      </w:tabs>
      <w:ind w:left="426" w:hanging="426"/>
    </w:pPr>
    <w:rPr>
      <w:rFonts w:asciiTheme="majorHAnsi" w:hAnsiTheme="majorHAnsi"/>
    </w:rPr>
  </w:style>
  <w:style w:type="paragraph" w:customStyle="1" w:styleId="Anleitung">
    <w:name w:val="Anleitung"/>
    <w:basedOn w:val="Standard"/>
    <w:uiPriority w:val="98"/>
    <w:semiHidden/>
    <w:rsid w:val="00625020"/>
    <w:pPr>
      <w:spacing w:line="288" w:lineRule="auto"/>
    </w:pPr>
    <w:rPr>
      <w:vanish/>
      <w:color w:val="A6A6A6" w:themeColor="background1" w:themeShade="A6"/>
      <w:sz w:val="14"/>
      <w:szCs w:val="18"/>
    </w:rPr>
  </w:style>
  <w:style w:type="character" w:styleId="BesuchterLink">
    <w:name w:val="FollowedHyperlink"/>
    <w:basedOn w:val="Hyperlink"/>
    <w:uiPriority w:val="75"/>
    <w:semiHidden/>
    <w:rsid w:val="0090548C"/>
    <w:rPr>
      <w:color w:val="auto"/>
      <w:u w:val="single" w:color="7F7F7F" w:themeColor="text2"/>
    </w:rPr>
  </w:style>
  <w:style w:type="paragraph" w:styleId="Untertitel">
    <w:name w:val="Subtitle"/>
    <w:basedOn w:val="Titel"/>
    <w:next w:val="Standard"/>
    <w:link w:val="UntertitelZchn"/>
    <w:uiPriority w:val="12"/>
    <w:rsid w:val="003C59F2"/>
    <w:pPr>
      <w:spacing w:after="400"/>
    </w:pPr>
    <w:rPr>
      <w:color w:val="7F7F7F" w:themeColor="text2"/>
    </w:rPr>
  </w:style>
  <w:style w:type="character" w:customStyle="1" w:styleId="UntertitelZchn">
    <w:name w:val="Untertitel Zchn"/>
    <w:basedOn w:val="Absatz-Standardschriftart"/>
    <w:link w:val="Untertitel"/>
    <w:uiPriority w:val="12"/>
    <w:rsid w:val="003C59F2"/>
    <w:rPr>
      <w:rFonts w:asciiTheme="majorHAnsi" w:eastAsiaTheme="majorEastAsia" w:hAnsiTheme="majorHAnsi" w:cstheme="majorBidi"/>
      <w:b/>
      <w:bCs/>
      <w:color w:val="7F7F7F" w:themeColor="text2"/>
      <w:kern w:val="28"/>
      <w:sz w:val="42"/>
      <w:szCs w:val="42"/>
      <w14:numSpacing w14:val="tabular"/>
    </w:rPr>
  </w:style>
  <w:style w:type="paragraph" w:styleId="Datum">
    <w:name w:val="Date"/>
    <w:basedOn w:val="Standard"/>
    <w:next w:val="Standard"/>
    <w:link w:val="DatumZchn"/>
    <w:uiPriority w:val="15"/>
    <w:semiHidden/>
    <w:rsid w:val="00BF7052"/>
    <w:pPr>
      <w:spacing w:before="480" w:after="480"/>
    </w:pPr>
  </w:style>
  <w:style w:type="character" w:customStyle="1" w:styleId="DatumZchn">
    <w:name w:val="Datum Zchn"/>
    <w:basedOn w:val="Absatz-Standardschriftart"/>
    <w:link w:val="Datum"/>
    <w:uiPriority w:val="15"/>
    <w:semiHidden/>
    <w:rsid w:val="006F4428"/>
    <w:rPr>
      <w:spacing w:val="2"/>
      <w:sz w:val="19"/>
      <w14:numSpacing w14:val="tabular"/>
    </w:rPr>
  </w:style>
  <w:style w:type="paragraph" w:styleId="Funotentext">
    <w:name w:val="footnote text"/>
    <w:basedOn w:val="Standard"/>
    <w:link w:val="FunotentextZchn"/>
    <w:uiPriority w:val="99"/>
    <w:semiHidden/>
    <w:rsid w:val="0068200A"/>
    <w:pPr>
      <w:spacing w:line="240" w:lineRule="auto"/>
      <w:ind w:left="284" w:hanging="284"/>
    </w:pPr>
    <w:rPr>
      <w:color w:val="000000" w:themeColor="text1"/>
      <w:sz w:val="13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8200A"/>
    <w:rPr>
      <w:color w:val="000000" w:themeColor="text1"/>
      <w:sz w:val="13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42F26"/>
    <w:rPr>
      <w:vertAlign w:val="superscript"/>
    </w:rPr>
  </w:style>
  <w:style w:type="table" w:customStyle="1" w:styleId="TabelleohneRahmen">
    <w:name w:val="Tabelle ohne Rahmen"/>
    <w:basedOn w:val="NormaleTabelle"/>
    <w:uiPriority w:val="99"/>
    <w:rsid w:val="00642F26"/>
    <w:pPr>
      <w:spacing w:line="240" w:lineRule="auto"/>
    </w:pPr>
    <w:tblPr>
      <w:tblCellMar>
        <w:left w:w="0" w:type="dxa"/>
        <w:right w:w="28" w:type="dxa"/>
      </w:tblCellMar>
    </w:tblPr>
  </w:style>
  <w:style w:type="paragraph" w:styleId="Endnotentext">
    <w:name w:val="endnote text"/>
    <w:basedOn w:val="Funotentext"/>
    <w:link w:val="EndnotentextZchn"/>
    <w:uiPriority w:val="99"/>
    <w:semiHidden/>
    <w:unhideWhenUsed/>
    <w:rsid w:val="00113CB8"/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12151C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113CB8"/>
    <w:rPr>
      <w:vertAlign w:val="superscript"/>
    </w:rPr>
  </w:style>
  <w:style w:type="paragraph" w:customStyle="1" w:styleId="Aufzhlung2">
    <w:name w:val="Aufzählung 2"/>
    <w:basedOn w:val="Aufzhlung1"/>
    <w:uiPriority w:val="2"/>
    <w:rsid w:val="0090548C"/>
    <w:pPr>
      <w:numPr>
        <w:ilvl w:val="1"/>
      </w:numPr>
      <w:ind w:left="448" w:hanging="224"/>
    </w:pPr>
  </w:style>
  <w:style w:type="paragraph" w:customStyle="1" w:styleId="Aufzhlung3">
    <w:name w:val="Aufzählung 3"/>
    <w:basedOn w:val="Aufzhlung1"/>
    <w:uiPriority w:val="2"/>
    <w:rsid w:val="00BD4680"/>
    <w:pPr>
      <w:numPr>
        <w:ilvl w:val="2"/>
      </w:numPr>
      <w:ind w:left="672" w:hanging="224"/>
    </w:pPr>
    <w:rPr>
      <w:rFonts w:ascii="BFU Suisse" w:hAnsi="BFU Suisse"/>
      <w:color w:val="000000" w:themeColor="text1"/>
    </w:rPr>
  </w:style>
  <w:style w:type="paragraph" w:styleId="Beschriftung">
    <w:name w:val="caption"/>
    <w:basedOn w:val="Standard"/>
    <w:next w:val="Standard"/>
    <w:uiPriority w:val="35"/>
    <w:rsid w:val="00295F1E"/>
    <w:pPr>
      <w:spacing w:before="120" w:after="240"/>
      <w:contextualSpacing/>
    </w:pPr>
    <w:rPr>
      <w:iCs/>
      <w:sz w:val="14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qFormat/>
    <w:rsid w:val="00DB7675"/>
    <w:pPr>
      <w:spacing w:before="240"/>
      <w:outlineLvl w:val="9"/>
    </w:pPr>
    <w:rPr>
      <w:bCs w:val="0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7001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70017"/>
    <w:rPr>
      <w:rFonts w:ascii="Segoe UI" w:hAnsi="Segoe UI" w:cs="Segoe UI"/>
      <w:sz w:val="18"/>
      <w:szCs w:val="18"/>
    </w:rPr>
  </w:style>
  <w:style w:type="paragraph" w:customStyle="1" w:styleId="Seitenzahlen">
    <w:name w:val="Seitenzahlen"/>
    <w:basedOn w:val="Fuzeile"/>
    <w:uiPriority w:val="85"/>
    <w:semiHidden/>
    <w:qFormat/>
    <w:rsid w:val="00E8428A"/>
    <w:pPr>
      <w:jc w:val="right"/>
    </w:pPr>
  </w:style>
  <w:style w:type="paragraph" w:customStyle="1" w:styleId="berschrift1nummeriert">
    <w:name w:val="Überschrift 1 nummeriert"/>
    <w:basedOn w:val="berschrift1"/>
    <w:next w:val="Standard"/>
    <w:uiPriority w:val="10"/>
    <w:qFormat/>
    <w:rsid w:val="00295F1E"/>
    <w:pPr>
      <w:numPr>
        <w:numId w:val="24"/>
      </w:numPr>
    </w:pPr>
  </w:style>
  <w:style w:type="paragraph" w:customStyle="1" w:styleId="berschrift2nummeriert">
    <w:name w:val="Überschrift 2 nummeriert"/>
    <w:basedOn w:val="berschrift2"/>
    <w:next w:val="Standard"/>
    <w:uiPriority w:val="10"/>
    <w:qFormat/>
    <w:rsid w:val="00D11706"/>
    <w:pPr>
      <w:numPr>
        <w:ilvl w:val="1"/>
        <w:numId w:val="24"/>
      </w:numPr>
      <w:tabs>
        <w:tab w:val="left" w:pos="567"/>
      </w:tabs>
    </w:pPr>
    <w:rPr>
      <w:color w:val="000000" w:themeColor="text1"/>
    </w:rPr>
  </w:style>
  <w:style w:type="paragraph" w:customStyle="1" w:styleId="berschrift3nummeriert">
    <w:name w:val="Überschrift 3 nummeriert"/>
    <w:basedOn w:val="berschrift3"/>
    <w:next w:val="Standard"/>
    <w:uiPriority w:val="10"/>
    <w:qFormat/>
    <w:rsid w:val="00515BBB"/>
    <w:pPr>
      <w:numPr>
        <w:ilvl w:val="2"/>
        <w:numId w:val="24"/>
      </w:numPr>
      <w:tabs>
        <w:tab w:val="left" w:pos="851"/>
      </w:tabs>
    </w:pPr>
  </w:style>
  <w:style w:type="paragraph" w:customStyle="1" w:styleId="berschrift4nummeriert">
    <w:name w:val="Überschrift 4 nummeriert"/>
    <w:basedOn w:val="berschrift4"/>
    <w:next w:val="Standard"/>
    <w:uiPriority w:val="10"/>
    <w:qFormat/>
    <w:rsid w:val="00B426D3"/>
    <w:pPr>
      <w:numPr>
        <w:ilvl w:val="3"/>
        <w:numId w:val="24"/>
      </w:numPr>
      <w:tabs>
        <w:tab w:val="left" w:pos="1134"/>
      </w:tabs>
    </w:pPr>
  </w:style>
  <w:style w:type="paragraph" w:styleId="Verzeichnis1">
    <w:name w:val="toc 1"/>
    <w:basedOn w:val="Standard"/>
    <w:next w:val="Standard"/>
    <w:autoRedefine/>
    <w:uiPriority w:val="39"/>
    <w:semiHidden/>
    <w:rsid w:val="003B3DD8"/>
    <w:pPr>
      <w:tabs>
        <w:tab w:val="right" w:leader="dot" w:pos="8493"/>
      </w:tabs>
      <w:spacing w:after="100"/>
      <w:ind w:left="426" w:hanging="426"/>
    </w:pPr>
  </w:style>
  <w:style w:type="paragraph" w:styleId="Verzeichnis2">
    <w:name w:val="toc 2"/>
    <w:basedOn w:val="Standard"/>
    <w:next w:val="Standard"/>
    <w:autoRedefine/>
    <w:uiPriority w:val="39"/>
    <w:semiHidden/>
    <w:rsid w:val="003B3DD8"/>
    <w:pPr>
      <w:tabs>
        <w:tab w:val="left" w:pos="1276"/>
        <w:tab w:val="right" w:leader="dot" w:pos="8493"/>
      </w:tabs>
      <w:spacing w:after="100"/>
      <w:ind w:left="851" w:hanging="425"/>
    </w:pPr>
  </w:style>
  <w:style w:type="paragraph" w:styleId="Verzeichnis3">
    <w:name w:val="toc 3"/>
    <w:basedOn w:val="Standard"/>
    <w:next w:val="Standard"/>
    <w:autoRedefine/>
    <w:uiPriority w:val="39"/>
    <w:semiHidden/>
    <w:rsid w:val="003B3DD8"/>
    <w:pPr>
      <w:tabs>
        <w:tab w:val="left" w:pos="1701"/>
        <w:tab w:val="right" w:leader="dot" w:pos="8493"/>
      </w:tabs>
      <w:spacing w:after="100"/>
      <w:ind w:left="1560" w:hanging="709"/>
    </w:pPr>
  </w:style>
  <w:style w:type="paragraph" w:styleId="StandardWeb">
    <w:name w:val="Normal (Web)"/>
    <w:basedOn w:val="Standard"/>
    <w:uiPriority w:val="99"/>
    <w:semiHidden/>
    <w:unhideWhenUsed/>
    <w:rsid w:val="00BE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styleId="Abbildungsverzeichnis">
    <w:name w:val="table of figures"/>
    <w:basedOn w:val="Standard"/>
    <w:next w:val="Standard"/>
    <w:uiPriority w:val="40"/>
    <w:semiHidden/>
    <w:rsid w:val="00857D8A"/>
  </w:style>
  <w:style w:type="paragraph" w:customStyle="1" w:styleId="Absenderzeile">
    <w:name w:val="Absenderzeile"/>
    <w:basedOn w:val="Standard"/>
    <w:uiPriority w:val="84"/>
    <w:semiHidden/>
    <w:qFormat/>
    <w:rsid w:val="00E52BA4"/>
    <w:pPr>
      <w:pBdr>
        <w:bottom w:val="single" w:sz="2" w:space="1" w:color="auto"/>
      </w:pBdr>
    </w:pPr>
    <w:rPr>
      <w:sz w:val="12"/>
    </w:rPr>
  </w:style>
  <w:style w:type="paragraph" w:customStyle="1" w:styleId="Nummerierung1">
    <w:name w:val="Nummerierung 1"/>
    <w:basedOn w:val="Standard"/>
    <w:uiPriority w:val="3"/>
    <w:qFormat/>
    <w:rsid w:val="0090548C"/>
    <w:pPr>
      <w:numPr>
        <w:ilvl w:val="5"/>
        <w:numId w:val="24"/>
      </w:numPr>
      <w:spacing w:after="120"/>
    </w:pPr>
  </w:style>
  <w:style w:type="paragraph" w:customStyle="1" w:styleId="Nummerierung2">
    <w:name w:val="Nummerierung 2"/>
    <w:basedOn w:val="Nummerierung1"/>
    <w:uiPriority w:val="3"/>
    <w:qFormat/>
    <w:rsid w:val="0090548C"/>
    <w:pPr>
      <w:numPr>
        <w:ilvl w:val="6"/>
      </w:numPr>
    </w:pPr>
  </w:style>
  <w:style w:type="character" w:styleId="Seitenzahl">
    <w:name w:val="page number"/>
    <w:basedOn w:val="Absatz-Standardschriftart"/>
    <w:uiPriority w:val="99"/>
    <w:semiHidden/>
    <w:rsid w:val="00E8428A"/>
  </w:style>
  <w:style w:type="paragraph" w:customStyle="1" w:styleId="StandardmitAbstand">
    <w:name w:val="Standard mit Abstand"/>
    <w:basedOn w:val="Standard"/>
    <w:qFormat/>
    <w:rsid w:val="0090548C"/>
    <w:pPr>
      <w:spacing w:after="120"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F37B13"/>
    <w:rPr>
      <w:color w:val="605E5C"/>
      <w:shd w:val="clear" w:color="auto" w:fill="E1DFDD"/>
    </w:rPr>
  </w:style>
  <w:style w:type="paragraph" w:customStyle="1" w:styleId="Dokument-Titel">
    <w:name w:val="Dokument-Titel"/>
    <w:basedOn w:val="Standard"/>
    <w:next w:val="Standard"/>
    <w:uiPriority w:val="13"/>
    <w:rsid w:val="00345F34"/>
    <w:pPr>
      <w:keepNext/>
      <w:keepLines/>
      <w:spacing w:after="680"/>
      <w:ind w:right="3741"/>
    </w:pPr>
    <w:rPr>
      <w:rFonts w:asciiTheme="majorHAnsi" w:hAnsiTheme="majorHAnsi"/>
      <w:bCs/>
      <w:sz w:val="24"/>
      <w:szCs w:val="24"/>
    </w:rPr>
  </w:style>
  <w:style w:type="paragraph" w:customStyle="1" w:styleId="Absenderangaben">
    <w:name w:val="Absenderangaben"/>
    <w:basedOn w:val="Kopfzeile"/>
    <w:uiPriority w:val="79"/>
    <w:semiHidden/>
    <w:qFormat/>
    <w:rsid w:val="00370A19"/>
    <w:pPr>
      <w:ind w:left="0"/>
    </w:pPr>
  </w:style>
  <w:style w:type="character" w:styleId="Fett">
    <w:name w:val="Strong"/>
    <w:basedOn w:val="Absatz-Standardschriftart"/>
    <w:uiPriority w:val="1"/>
    <w:semiHidden/>
    <w:rsid w:val="00345F34"/>
    <w:rPr>
      <w:rFonts w:asciiTheme="minorHAnsi" w:hAnsiTheme="minorHAnsi"/>
      <w:b/>
      <w:bCs/>
    </w:rPr>
  </w:style>
  <w:style w:type="paragraph" w:customStyle="1" w:styleId="Tabellentext">
    <w:name w:val="Tabellentext"/>
    <w:basedOn w:val="Standard"/>
    <w:semiHidden/>
    <w:qFormat/>
    <w:rsid w:val="00BA4C4E"/>
    <w:pPr>
      <w:spacing w:line="240" w:lineRule="auto"/>
    </w:pPr>
    <w:rPr>
      <w:sz w:val="17"/>
    </w:rPr>
  </w:style>
  <w:style w:type="table" w:customStyle="1" w:styleId="BFUTabelle1">
    <w:name w:val="BFU: Tabelle 1"/>
    <w:basedOn w:val="NormaleTabelle"/>
    <w:uiPriority w:val="99"/>
    <w:rsid w:val="000F1B04"/>
    <w:pPr>
      <w:spacing w:line="214" w:lineRule="auto"/>
    </w:pPr>
    <w:rPr>
      <w:sz w:val="16"/>
    </w:rPr>
    <w:tblPr>
      <w:tblBorders>
        <w:insideH w:val="single" w:sz="2" w:space="0" w:color="auto"/>
      </w:tblBorders>
      <w:tblCellMar>
        <w:top w:w="28" w:type="dxa"/>
        <w:left w:w="0" w:type="dxa"/>
        <w:bottom w:w="17" w:type="dxa"/>
        <w:right w:w="28" w:type="dxa"/>
      </w:tblCellMar>
    </w:tblPr>
    <w:tblStylePr w:type="firstRow">
      <w:rPr>
        <w:b/>
        <w:color w:val="00B2AA" w:themeColor="accent1"/>
      </w:rPr>
    </w:tblStylePr>
    <w:tblStylePr w:type="lastRow">
      <w:rPr>
        <w:b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Text7Pt">
    <w:name w:val="Text 7 Pt"/>
    <w:basedOn w:val="Standard"/>
    <w:uiPriority w:val="1"/>
    <w:qFormat/>
    <w:rsid w:val="00A61DE5"/>
    <w:pPr>
      <w:spacing w:line="190" w:lineRule="atLeast"/>
    </w:pPr>
    <w:rPr>
      <w:spacing w:val="4"/>
      <w:sz w:val="14"/>
      <w:szCs w:val="14"/>
    </w:rPr>
  </w:style>
  <w:style w:type="paragraph" w:customStyle="1" w:styleId="Abbinder">
    <w:name w:val="Abbinder"/>
    <w:basedOn w:val="Text7Pt"/>
    <w:semiHidden/>
    <w:qFormat/>
    <w:rsid w:val="003917AD"/>
    <w:pPr>
      <w:spacing w:before="200" w:after="500"/>
      <w:contextualSpacing/>
    </w:pPr>
  </w:style>
  <w:style w:type="paragraph" w:customStyle="1" w:styleId="ITLogomittente">
    <w:name w:val="IT: Logo + mittente"/>
    <w:semiHidden/>
    <w:rsid w:val="002F217D"/>
    <w:pPr>
      <w:tabs>
        <w:tab w:val="left" w:pos="5460"/>
      </w:tabs>
      <w:spacing w:line="190" w:lineRule="exact"/>
      <w:ind w:left="2492"/>
    </w:pPr>
    <w:rPr>
      <w:spacing w:val="6"/>
      <w:sz w:val="14"/>
      <w14:numSpacing w14:val="tabular"/>
    </w:rPr>
  </w:style>
  <w:style w:type="paragraph" w:customStyle="1" w:styleId="Nummerierung3">
    <w:name w:val="Nummerierung 3"/>
    <w:basedOn w:val="Nummerierung2"/>
    <w:uiPriority w:val="3"/>
    <w:qFormat/>
    <w:rsid w:val="007C7500"/>
    <w:pPr>
      <w:numPr>
        <w:ilvl w:val="7"/>
      </w:numPr>
    </w:pPr>
  </w:style>
  <w:style w:type="paragraph" w:customStyle="1" w:styleId="Lead">
    <w:name w:val="Lead"/>
    <w:basedOn w:val="StandardmitAbstand"/>
    <w:uiPriority w:val="6"/>
    <w:qFormat/>
    <w:rsid w:val="00B56298"/>
    <w:rPr>
      <w:b/>
      <w:bCs/>
    </w:rPr>
  </w:style>
  <w:style w:type="paragraph" w:customStyle="1" w:styleId="Tabellen-Spaltentitel">
    <w:name w:val="Tabellen-Spaltentitel"/>
    <w:basedOn w:val="Standard"/>
    <w:uiPriority w:val="14"/>
    <w:qFormat/>
    <w:rsid w:val="00EC0BA4"/>
    <w:pPr>
      <w:spacing w:line="213" w:lineRule="auto"/>
    </w:pPr>
    <w:rPr>
      <w:color w:val="00B2AA" w:themeColor="accent1"/>
      <w:sz w:val="16"/>
      <w:szCs w:val="14"/>
    </w:rPr>
  </w:style>
  <w:style w:type="paragraph" w:customStyle="1" w:styleId="Tabellen-Text">
    <w:name w:val="Tabellen-Text"/>
    <w:basedOn w:val="Standard"/>
    <w:uiPriority w:val="14"/>
    <w:qFormat/>
    <w:rsid w:val="00EC0BA4"/>
    <w:pPr>
      <w:spacing w:line="213" w:lineRule="auto"/>
    </w:pPr>
    <w:rPr>
      <w:sz w:val="16"/>
      <w:szCs w:val="17"/>
    </w:rPr>
  </w:style>
  <w:style w:type="paragraph" w:customStyle="1" w:styleId="Tabellen-Zwischentitel">
    <w:name w:val="Tabellen-Zwischentitel"/>
    <w:basedOn w:val="Tabellen-Text"/>
    <w:uiPriority w:val="14"/>
    <w:qFormat/>
    <w:rsid w:val="00EC0BA4"/>
    <w:rPr>
      <w:rFonts w:asciiTheme="majorHAnsi" w:hAnsiTheme="majorHAnsi" w:cstheme="majorHAnsi"/>
    </w:rPr>
  </w:style>
  <w:style w:type="paragraph" w:customStyle="1" w:styleId="Nummerierungabc">
    <w:name w:val="Nummerierung abc"/>
    <w:basedOn w:val="Listenabsatz"/>
    <w:uiPriority w:val="4"/>
    <w:qFormat/>
    <w:rsid w:val="00EC0BA4"/>
    <w:pPr>
      <w:numPr>
        <w:numId w:val="27"/>
      </w:numPr>
      <w:tabs>
        <w:tab w:val="num" w:pos="360"/>
      </w:tabs>
      <w:ind w:left="425" w:hanging="425"/>
    </w:pPr>
  </w:style>
  <w:style w:type="paragraph" w:customStyle="1" w:styleId="Fussnotentrennlinie">
    <w:name w:val="Fussnotentrennlinie"/>
    <w:basedOn w:val="Standard"/>
    <w:uiPriority w:val="99"/>
    <w:qFormat/>
    <w:rsid w:val="000F1B04"/>
    <w:pPr>
      <w:pBdr>
        <w:bottom w:val="single" w:sz="4" w:space="0" w:color="auto"/>
      </w:pBdr>
      <w:spacing w:after="120" w:line="240" w:lineRule="auto"/>
      <w:ind w:right="7938"/>
    </w:pPr>
  </w:style>
  <w:style w:type="paragraph" w:styleId="Textkrper">
    <w:name w:val="Body Text"/>
    <w:basedOn w:val="Standard"/>
    <w:link w:val="TextkrperZchn"/>
    <w:rsid w:val="0017357D"/>
    <w:pPr>
      <w:spacing w:line="360" w:lineRule="auto"/>
      <w:ind w:right="1250"/>
    </w:pPr>
    <w:rPr>
      <w:rFonts w:ascii="Times New Roman" w:eastAsia="Times New Roman" w:hAnsi="Times New Roman" w:cs="Times New Roman"/>
      <w:sz w:val="22"/>
      <w:szCs w:val="24"/>
      <w:lang w:val="de-CH" w:eastAsia="de-DE"/>
    </w:rPr>
  </w:style>
  <w:style w:type="character" w:customStyle="1" w:styleId="TextkrperZchn">
    <w:name w:val="Textkörper Zchn"/>
    <w:basedOn w:val="Absatz-Standardschriftart"/>
    <w:link w:val="Textkrper"/>
    <w:rsid w:val="0017357D"/>
    <w:rPr>
      <w:rFonts w:ascii="Times New Roman" w:eastAsia="Times New Roman" w:hAnsi="Times New Roman" w:cs="Times New Roman"/>
      <w:sz w:val="22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B7A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B7A46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de-CH"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B7A46"/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BFU Word 2020">
      <a:dk1>
        <a:sysClr val="windowText" lastClr="000000"/>
      </a:dk1>
      <a:lt1>
        <a:sysClr val="window" lastClr="FFFFFF"/>
      </a:lt1>
      <a:dk2>
        <a:srgbClr val="7F7F7F"/>
      </a:dk2>
      <a:lt2>
        <a:srgbClr val="F2F2F2"/>
      </a:lt2>
      <a:accent1>
        <a:srgbClr val="00B2AA"/>
      </a:accent1>
      <a:accent2>
        <a:srgbClr val="605CB2"/>
      </a:accent2>
      <a:accent3>
        <a:srgbClr val="F86852"/>
      </a:accent3>
      <a:accent4>
        <a:srgbClr val="9AE0DC"/>
      </a:accent4>
      <a:accent5>
        <a:srgbClr val="BEBEE0"/>
      </a:accent5>
      <a:accent6>
        <a:srgbClr val="FCC4BA"/>
      </a:accent6>
      <a:hlink>
        <a:srgbClr val="00B2AA"/>
      </a:hlink>
      <a:folHlink>
        <a:srgbClr val="00B2AA"/>
      </a:folHlink>
    </a:clrScheme>
    <a:fontScheme name="BFU">
      <a:majorFont>
        <a:latin typeface="BFU Suisse Medium"/>
        <a:ea typeface=""/>
        <a:cs typeface=""/>
      </a:majorFont>
      <a:minorFont>
        <a:latin typeface="BFU Suisse 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18b425-c7a8-42d5-83f0-5a01a0e82d61">
      <Terms xmlns="http://schemas.microsoft.com/office/infopath/2007/PartnerControls"/>
    </lcf76f155ced4ddcb4097134ff3c332f>
    <TaxCatchAll xmlns="1da3a447-1f6e-473a-a5bf-b98cb1bd722e" xsi:nil="true"/>
    <_Flow_SignoffStatus xmlns="ac18b425-c7a8-42d5-83f0-5a01a0e82d6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Authr</b:Tag>
    <b:SourceType>Book</b:SourceType>
    <b:Guid>{BA01FD2C-EDFC-4D13-8F46-679005D5D2FB}</b:Guid>
    <b:Author>
      <b:Author>
        <b:NameList>
          <b:Person>
            <b:Last>Autor</b:Last>
            <b:First>Anton</b:First>
          </b:Person>
        </b:NameList>
      </b:Author>
    </b:Author>
    <b:Title>Titel</b:Title>
    <b:Year>Jahr</b:Year>
    <b:City>Ort</b:City>
    <b:Publisher>Verleger</b:Publisher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templateReference xmlns="http://schema.officeatwork.com/2022/templateReference">
  <reference>officeatworkDocumentPart: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</reference>
</templateReference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A804859468D94889B3FB9CD97B1F18" ma:contentTypeVersion="13" ma:contentTypeDescription="Ein neues Dokument erstellen." ma:contentTypeScope="" ma:versionID="8a9c15ce7753b00a7300ff65228b82c9">
  <xsd:schema xmlns:xsd="http://www.w3.org/2001/XMLSchema" xmlns:xs="http://www.w3.org/2001/XMLSchema" xmlns:p="http://schemas.microsoft.com/office/2006/metadata/properties" xmlns:ns2="ac18b425-c7a8-42d5-83f0-5a01a0e82d61" xmlns:ns3="1da3a447-1f6e-473a-a5bf-b98cb1bd722e" targetNamespace="http://schemas.microsoft.com/office/2006/metadata/properties" ma:root="true" ma:fieldsID="1d4ee15c467cc02c8069528a58349f08" ns2:_="" ns3:_="">
    <xsd:import namespace="ac18b425-c7a8-42d5-83f0-5a01a0e82d61"/>
    <xsd:import namespace="1da3a447-1f6e-473a-a5bf-b98cb1bd72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8b425-c7a8-42d5-83f0-5a01a0e82d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b12924a-b9be-4e7e-81f0-735c63fe5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0" nillable="true" ma:displayName="Status Unterschrift" ma:internalName="Status_x0020_Unterschrif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3a447-1f6e-473a-a5bf-b98cb1bd722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56a3a2c-1bd5-4ec0-a9b1-be838d83081b}" ma:internalName="TaxCatchAll" ma:showField="CatchAllData" ma:web="1da3a447-1f6e-473a-a5bf-b98cb1bd72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EDFDF7-C3C2-444C-8A38-BFA5E8FFF9CF}">
  <ds:schemaRefs>
    <ds:schemaRef ds:uri="http://schemas.microsoft.com/office/2006/documentManagement/types"/>
    <ds:schemaRef ds:uri="http://purl.org/dc/elements/1.1/"/>
    <ds:schemaRef ds:uri="1da3a447-1f6e-473a-a5bf-b98cb1bd722e"/>
    <ds:schemaRef ds:uri="http://schemas.openxmlformats.org/package/2006/metadata/core-properties"/>
    <ds:schemaRef ds:uri="ac18b425-c7a8-42d5-83f0-5a01a0e82d61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EBC7D34-3C15-48A1-B62E-C035CB33C1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218742-57D7-4013-800C-CDA2F1AD9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DF057C-EE02-8F7A-7C04-4CA167E34A25}">
  <ds:schemaRefs>
    <ds:schemaRef ds:uri="http://schema.officeatwork.com/2022/templateReference"/>
  </ds:schemaRefs>
</ds:datastoreItem>
</file>

<file path=customXml/itemProps5.xml><?xml version="1.0" encoding="utf-8"?>
<ds:datastoreItem xmlns:ds="http://schemas.openxmlformats.org/officeDocument/2006/customXml" ds:itemID="{60299653-5A95-4355-95EF-008F28C34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8b425-c7a8-42d5-83f0-5a01a0e82d61"/>
    <ds:schemaRef ds:uri="1da3a447-1f6e-473a-a5bf-b98cb1bd72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VORLAGENBAUER.ch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Jonny Wüthrich</dc:creator>
  <cp:lastModifiedBy>Sterchi Marianne</cp:lastModifiedBy>
  <cp:revision>14</cp:revision>
  <cp:lastPrinted>2016-12-09T10:10:00Z</cp:lastPrinted>
  <dcterms:created xsi:type="dcterms:W3CDTF">2021-12-14T09:03:00Z</dcterms:created>
  <dcterms:modified xsi:type="dcterms:W3CDTF">2025-06-23T07:17:00Z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0x0101004EA804859468D94889B3FB9CD97B1F18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